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9B9FCE" w14:textId="31DB3158" w:rsidR="007866F0" w:rsidRDefault="00B42CEF" w:rsidP="00225F54">
      <w:pPr>
        <w:pStyle w:val="Heading1titel"/>
        <w:pBdr>
          <w:bottom w:val="single" w:sz="6" w:space="1" w:color="auto"/>
        </w:pBdr>
        <w:spacing w:line="276" w:lineRule="auto"/>
      </w:pPr>
      <w:r>
        <w:t xml:space="preserve">Bijlage </w:t>
      </w:r>
      <w:r w:rsidR="000F6394">
        <w:t>III</w:t>
      </w:r>
      <w:r w:rsidR="00430D59">
        <w:t xml:space="preserve"> </w:t>
      </w:r>
      <w:r>
        <w:t>– Verklaring Russische partijen</w:t>
      </w:r>
    </w:p>
    <w:p w14:paraId="37830143" w14:textId="77777777" w:rsidR="002A3A09" w:rsidRPr="002A3A09" w:rsidRDefault="002A3A09" w:rsidP="00225F54">
      <w:pPr>
        <w:spacing w:line="276" w:lineRule="auto"/>
        <w:jc w:val="both"/>
      </w:pPr>
    </w:p>
    <w:p w14:paraId="2AF55A5F" w14:textId="5CD54CD8" w:rsidR="00B42CEF" w:rsidRDefault="00B42CEF" w:rsidP="00225F54">
      <w:pPr>
        <w:spacing w:line="276" w:lineRule="auto"/>
        <w:jc w:val="both"/>
        <w:rPr>
          <w:b/>
          <w:bCs/>
        </w:rPr>
      </w:pPr>
      <w:r>
        <w:rPr>
          <w:b/>
          <w:bCs/>
        </w:rPr>
        <w:t>Naam bedrijf</w:t>
      </w:r>
      <w:r w:rsidR="00320FA6">
        <w:rPr>
          <w:b/>
          <w:bCs/>
        </w:rPr>
        <w:tab/>
      </w:r>
      <w:r w:rsidR="00320FA6">
        <w:rPr>
          <w:b/>
          <w:bCs/>
        </w:rPr>
        <w:tab/>
        <w:t>:</w:t>
      </w:r>
    </w:p>
    <w:p w14:paraId="3208AA47" w14:textId="7AB9CBE2" w:rsidR="00B42CEF" w:rsidRDefault="00B42CEF" w:rsidP="00225F54">
      <w:pPr>
        <w:spacing w:line="276" w:lineRule="auto"/>
        <w:jc w:val="both"/>
        <w:rPr>
          <w:b/>
          <w:bCs/>
        </w:rPr>
      </w:pPr>
      <w:r>
        <w:rPr>
          <w:b/>
          <w:bCs/>
        </w:rPr>
        <w:t>Adres</w:t>
      </w:r>
      <w:r w:rsidR="00320FA6">
        <w:rPr>
          <w:b/>
          <w:bCs/>
        </w:rPr>
        <w:tab/>
      </w:r>
      <w:r w:rsidR="00320FA6">
        <w:rPr>
          <w:b/>
          <w:bCs/>
        </w:rPr>
        <w:tab/>
      </w:r>
      <w:r w:rsidR="00320FA6">
        <w:rPr>
          <w:b/>
          <w:bCs/>
        </w:rPr>
        <w:tab/>
        <w:t>:</w:t>
      </w:r>
    </w:p>
    <w:p w14:paraId="52654983" w14:textId="6937A916" w:rsidR="00B42CEF" w:rsidRDefault="00B42CEF" w:rsidP="00225F54">
      <w:pPr>
        <w:spacing w:line="276" w:lineRule="auto"/>
        <w:jc w:val="both"/>
        <w:rPr>
          <w:b/>
          <w:bCs/>
        </w:rPr>
      </w:pPr>
      <w:r>
        <w:rPr>
          <w:b/>
          <w:bCs/>
        </w:rPr>
        <w:t>Postcode en plaats</w:t>
      </w:r>
      <w:r w:rsidR="00320FA6">
        <w:rPr>
          <w:b/>
          <w:bCs/>
        </w:rPr>
        <w:tab/>
        <w:t>:</w:t>
      </w:r>
    </w:p>
    <w:p w14:paraId="347E080F" w14:textId="11C911FA" w:rsidR="00B42CEF" w:rsidRDefault="00B42CEF" w:rsidP="00225F54">
      <w:pPr>
        <w:spacing w:line="276" w:lineRule="auto"/>
        <w:jc w:val="both"/>
        <w:rPr>
          <w:b/>
          <w:bCs/>
        </w:rPr>
      </w:pPr>
      <w:r>
        <w:rPr>
          <w:b/>
          <w:bCs/>
        </w:rPr>
        <w:t>Aanbesteding</w:t>
      </w:r>
      <w:r w:rsidR="00320FA6">
        <w:rPr>
          <w:b/>
          <w:bCs/>
        </w:rPr>
        <w:tab/>
      </w:r>
      <w:r w:rsidR="00320FA6">
        <w:rPr>
          <w:b/>
          <w:bCs/>
        </w:rPr>
        <w:tab/>
        <w:t>:</w:t>
      </w:r>
    </w:p>
    <w:p w14:paraId="2C0E134B" w14:textId="77777777" w:rsidR="00320FA6" w:rsidRDefault="00320FA6" w:rsidP="00225F54">
      <w:pPr>
        <w:spacing w:line="276" w:lineRule="auto"/>
        <w:jc w:val="both"/>
      </w:pPr>
    </w:p>
    <w:p w14:paraId="03EB0690" w14:textId="51917872" w:rsidR="00320FA6" w:rsidRDefault="00320FA6" w:rsidP="00225F54">
      <w:pPr>
        <w:spacing w:line="276" w:lineRule="auto"/>
        <w:jc w:val="both"/>
      </w:pPr>
      <w:r>
        <w:t xml:space="preserve">Hierbij verklaar ik naar eer en geweten dat er geen sprake is van Russische betrokkenheid bij de uitvoering van deze overeenkomst die de drempels van artikel 5 </w:t>
      </w:r>
      <w:proofErr w:type="spellStart"/>
      <w:r>
        <w:t>duodecies</w:t>
      </w:r>
      <w:proofErr w:type="spellEnd"/>
      <w:r>
        <w:t xml:space="preserve"> van EU Verordening (EU) 833/2014 van 31 juli 2014 betreffende de</w:t>
      </w:r>
      <w:r w:rsidR="00B6114C">
        <w:t xml:space="preserve"> </w:t>
      </w:r>
      <w:r w:rsidR="00196CA2">
        <w:t>beperkende maatregelen naar aanleiding van de acties van Rusland die de situatie in Oekraïne destabiliseren, zoals gewijzigd bij Verordening 2022/</w:t>
      </w:r>
      <w:r w:rsidR="001873E8">
        <w:t>578 van 8 april 2022 overschrijdt.</w:t>
      </w:r>
    </w:p>
    <w:p w14:paraId="19E19269" w14:textId="77777777" w:rsidR="001873E8" w:rsidRDefault="001873E8" w:rsidP="00225F54">
      <w:pPr>
        <w:spacing w:line="276" w:lineRule="auto"/>
        <w:jc w:val="both"/>
      </w:pPr>
    </w:p>
    <w:p w14:paraId="75853E2E" w14:textId="69FDA736" w:rsidR="001873E8" w:rsidRDefault="001873E8" w:rsidP="00225F54">
      <w:pPr>
        <w:spacing w:line="276" w:lineRule="auto"/>
        <w:jc w:val="both"/>
      </w:pPr>
      <w:r>
        <w:t>Ik verklaar in het bijzonder dat:</w:t>
      </w:r>
    </w:p>
    <w:p w14:paraId="26236173" w14:textId="77777777" w:rsidR="001873E8" w:rsidRDefault="001873E8" w:rsidP="00225F54">
      <w:pPr>
        <w:spacing w:line="276" w:lineRule="auto"/>
        <w:jc w:val="both"/>
      </w:pPr>
    </w:p>
    <w:p w14:paraId="5897AB78" w14:textId="6DD8FA11" w:rsidR="001873E8" w:rsidRDefault="001873E8" w:rsidP="00225F54">
      <w:pPr>
        <w:pStyle w:val="Lijstalinea"/>
        <w:numPr>
          <w:ilvl w:val="0"/>
          <w:numId w:val="16"/>
        </w:numPr>
        <w:spacing w:line="276" w:lineRule="auto"/>
        <w:jc w:val="both"/>
      </w:pPr>
      <w:r>
        <w:t>De opdrachtnemer die ik vertegenwoordig (en de bedrijven die een onderdeel zijn van ons consortium</w:t>
      </w:r>
      <w:r w:rsidR="00DD0305">
        <w:rPr>
          <w:rStyle w:val="Voetnootmarkering"/>
        </w:rPr>
        <w:footnoteReference w:id="1"/>
      </w:r>
      <w:r>
        <w:t>)</w:t>
      </w:r>
      <w:r w:rsidR="0047456A">
        <w:t xml:space="preserve"> geen (rechts)personen zijn met een Russische nationaliteit en deze (rechts)personen (natuurlijke personen, bedrijven, entiteiten of organen) niet zijn gevestigd in Rusland;</w:t>
      </w:r>
    </w:p>
    <w:p w14:paraId="0ACBCC80" w14:textId="6CD7046A" w:rsidR="0047456A" w:rsidRDefault="001E6A40" w:rsidP="00225F54">
      <w:pPr>
        <w:pStyle w:val="Lijstalinea"/>
        <w:numPr>
          <w:ilvl w:val="0"/>
          <w:numId w:val="16"/>
        </w:numPr>
        <w:spacing w:line="276" w:lineRule="auto"/>
        <w:jc w:val="both"/>
      </w:pPr>
      <w:r>
        <w:t xml:space="preserve">De opdrachtnemer die ik vertegenwoordig (en de bedrijven die een onderdeel zijn van ons </w:t>
      </w:r>
      <w:r w:rsidR="007843FA">
        <w:t>consortium) geen rechtspersonen zijn (gevestigd in Rusland of een ander land) die voor meer dan 50% eigendom zijn van een Russische partij zoals hierboven onder a) genoemd;</w:t>
      </w:r>
    </w:p>
    <w:p w14:paraId="68580B25" w14:textId="6ED90746" w:rsidR="007843FA" w:rsidRDefault="007843FA" w:rsidP="00225F54">
      <w:pPr>
        <w:pStyle w:val="Lijstalinea"/>
        <w:numPr>
          <w:ilvl w:val="0"/>
          <w:numId w:val="16"/>
        </w:numPr>
        <w:spacing w:line="276" w:lineRule="auto"/>
        <w:jc w:val="both"/>
      </w:pPr>
      <w:r>
        <w:t>Noch ik noch de onderneming die ik vertegenwoordig een (rechts)persoon (gevestigd in Rusland of een ander land) is die handelt in belang van of op aanwijzing van een Russische partij, zoals bedoeld onder a) en b);</w:t>
      </w:r>
    </w:p>
    <w:p w14:paraId="6AA7A25A" w14:textId="553F55DC" w:rsidR="007843FA" w:rsidRDefault="007843FA" w:rsidP="00225F54">
      <w:pPr>
        <w:pStyle w:val="Lijstalinea"/>
        <w:numPr>
          <w:ilvl w:val="0"/>
          <w:numId w:val="16"/>
        </w:numPr>
        <w:spacing w:line="276" w:lineRule="auto"/>
        <w:jc w:val="both"/>
      </w:pPr>
      <w:r>
        <w:t>Er geen onderaannemers, leveranciers of ondernemingen deelnemen wier capaciteit wordt ingeroepen door de opdrachtnemer die ik vertegenwoordig én die een aandeel hebben van meer dan 10% van de contractwaarde waarbij zich een situatie als onder a) t/m c) zich voordoet.</w:t>
      </w:r>
    </w:p>
    <w:p w14:paraId="5B41BAC5" w14:textId="77777777" w:rsidR="00430D59" w:rsidRDefault="00430D59" w:rsidP="00225F54">
      <w:pPr>
        <w:spacing w:line="276" w:lineRule="auto"/>
        <w:jc w:val="both"/>
      </w:pPr>
    </w:p>
    <w:p w14:paraId="62BA3B3C" w14:textId="75360BEF" w:rsidR="007843FA" w:rsidRDefault="00430D59" w:rsidP="00225F54">
      <w:pPr>
        <w:spacing w:line="276" w:lineRule="auto"/>
        <w:jc w:val="both"/>
      </w:pPr>
      <w:r w:rsidRPr="00430D59">
        <w:t xml:space="preserve">De </w:t>
      </w:r>
      <w:r w:rsidR="002C105A">
        <w:t xml:space="preserve">rechtsgeldige </w:t>
      </w:r>
      <w:r w:rsidRPr="00430D59">
        <w:t>ondertekening van het UEA wordt door de Aanbestedende dienst gezien als rechtsgeldige ondertekening van dit document</w:t>
      </w:r>
      <w:r>
        <w:t>.</w:t>
      </w:r>
    </w:p>
    <w:sectPr w:rsidR="007843FA" w:rsidSect="00816AF9">
      <w:headerReference w:type="even" r:id="rId11"/>
      <w:headerReference w:type="default" r:id="rId12"/>
      <w:footerReference w:type="even" r:id="rId13"/>
      <w:footerReference w:type="default" r:id="rId14"/>
      <w:headerReference w:type="first" r:id="rId15"/>
      <w:footerReference w:type="first" r:id="rId16"/>
      <w:pgSz w:w="11906" w:h="16838" w:code="9"/>
      <w:pgMar w:top="1871" w:right="1134" w:bottom="1418" w:left="1134" w:header="0" w:footer="397"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7AF01B" w14:textId="77777777" w:rsidR="008F7E0F" w:rsidRDefault="008F7E0F">
      <w:r>
        <w:separator/>
      </w:r>
    </w:p>
  </w:endnote>
  <w:endnote w:type="continuationSeparator" w:id="0">
    <w:p w14:paraId="41E6AB08" w14:textId="77777777" w:rsidR="008F7E0F" w:rsidRDefault="008F7E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Overpass">
    <w:panose1 w:val="00000000000000000000"/>
    <w:charset w:val="00"/>
    <w:family w:val="auto"/>
    <w:pitch w:val="variable"/>
    <w:sig w:usb0="20000207" w:usb1="00000020" w:usb2="00000000" w:usb3="00000000" w:csb0="00000197"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68243984"/>
      <w:docPartObj>
        <w:docPartGallery w:val="Page Numbers (Bottom of Page)"/>
        <w:docPartUnique/>
      </w:docPartObj>
    </w:sdtPr>
    <w:sdtEndPr/>
    <w:sdtContent>
      <w:p w14:paraId="5B12C856" w14:textId="77777777" w:rsidR="00B80EC3" w:rsidRDefault="00B80EC3">
        <w:pPr>
          <w:pStyle w:val="Voettekst"/>
          <w:jc w:val="right"/>
        </w:pPr>
        <w:r>
          <w:fldChar w:fldCharType="begin"/>
        </w:r>
        <w:r>
          <w:instrText>PAGE   \* MERGEFORMAT</w:instrText>
        </w:r>
        <w:r>
          <w:fldChar w:fldCharType="separate"/>
        </w:r>
        <w:r>
          <w:t>2</w:t>
        </w:r>
        <w:r>
          <w:fldChar w:fldCharType="end"/>
        </w:r>
      </w:p>
    </w:sdtContent>
  </w:sdt>
  <w:p w14:paraId="7A9C6D8B" w14:textId="77777777" w:rsidR="00713A38" w:rsidRDefault="00713A38">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77843705"/>
      <w:docPartObj>
        <w:docPartGallery w:val="Page Numbers (Bottom of Page)"/>
        <w:docPartUnique/>
      </w:docPartObj>
    </w:sdtPr>
    <w:sdtEndPr/>
    <w:sdtContent>
      <w:sdt>
        <w:sdtPr>
          <w:id w:val="-1769616900"/>
          <w:docPartObj>
            <w:docPartGallery w:val="Page Numbers (Top of Page)"/>
            <w:docPartUnique/>
          </w:docPartObj>
        </w:sdtPr>
        <w:sdtEndPr/>
        <w:sdtContent>
          <w:p w14:paraId="57E69371" w14:textId="77777777" w:rsidR="000C476C" w:rsidRDefault="000C476C" w:rsidP="000C476C">
            <w:pPr>
              <w:pStyle w:val="Voettekst"/>
              <w:pBdr>
                <w:bottom w:val="single" w:sz="6" w:space="1" w:color="auto"/>
              </w:pBdr>
              <w:jc w:val="right"/>
            </w:pPr>
          </w:p>
          <w:p w14:paraId="12002916" w14:textId="72BEDA24" w:rsidR="005C1431" w:rsidRDefault="000C476C" w:rsidP="000C476C">
            <w:pPr>
              <w:pStyle w:val="Voettekst"/>
            </w:pPr>
            <w:r>
              <w:t>Verklaring Russische partijen</w:t>
            </w:r>
            <w:r>
              <w:tab/>
              <w:t xml:space="preserve">                </w:t>
            </w:r>
            <w:r>
              <w:tab/>
              <w:t xml:space="preserve">                         Pagina </w:t>
            </w:r>
            <w:r>
              <w:rPr>
                <w:b/>
                <w:bCs/>
                <w:sz w:val="24"/>
                <w:szCs w:val="24"/>
              </w:rPr>
              <w:fldChar w:fldCharType="begin"/>
            </w:r>
            <w:r>
              <w:rPr>
                <w:b/>
                <w:bCs/>
              </w:rPr>
              <w:instrText>PAGE</w:instrText>
            </w:r>
            <w:r>
              <w:rPr>
                <w:b/>
                <w:bCs/>
                <w:sz w:val="24"/>
                <w:szCs w:val="24"/>
              </w:rPr>
              <w:fldChar w:fldCharType="separate"/>
            </w:r>
            <w:r>
              <w:rPr>
                <w:b/>
                <w:bCs/>
                <w:sz w:val="24"/>
                <w:szCs w:val="24"/>
              </w:rPr>
              <w:t>1</w:t>
            </w:r>
            <w:r>
              <w:rPr>
                <w:b/>
                <w:bCs/>
                <w:sz w:val="24"/>
                <w:szCs w:val="24"/>
              </w:rPr>
              <w:fldChar w:fldCharType="end"/>
            </w:r>
            <w:r>
              <w:t xml:space="preserve"> van </w:t>
            </w:r>
            <w:r>
              <w:rPr>
                <w:b/>
                <w:bCs/>
                <w:sz w:val="24"/>
                <w:szCs w:val="24"/>
              </w:rPr>
              <w:fldChar w:fldCharType="begin"/>
            </w:r>
            <w:r>
              <w:rPr>
                <w:b/>
                <w:bCs/>
              </w:rPr>
              <w:instrText>NUMPAGES</w:instrText>
            </w:r>
            <w:r>
              <w:rPr>
                <w:b/>
                <w:bCs/>
                <w:sz w:val="24"/>
                <w:szCs w:val="24"/>
              </w:rPr>
              <w:fldChar w:fldCharType="separate"/>
            </w:r>
            <w:r>
              <w:rPr>
                <w:b/>
                <w:bCs/>
                <w:sz w:val="24"/>
                <w:szCs w:val="24"/>
              </w:rPr>
              <w:t>2</w:t>
            </w:r>
            <w:r>
              <w:rPr>
                <w:b/>
                <w:bCs/>
                <w:sz w:val="24"/>
                <w:szCs w:val="24"/>
              </w:rPr>
              <w:fldChar w:fldCharType="end"/>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03021502"/>
      <w:docPartObj>
        <w:docPartGallery w:val="Page Numbers (Bottom of Page)"/>
        <w:docPartUnique/>
      </w:docPartObj>
    </w:sdtPr>
    <w:sdtEndPr/>
    <w:sdtContent>
      <w:p w14:paraId="5C3C16A6" w14:textId="77777777" w:rsidR="00B80EC3" w:rsidRDefault="00B80EC3">
        <w:pPr>
          <w:pStyle w:val="Voettekst"/>
          <w:jc w:val="right"/>
        </w:pPr>
        <w:r>
          <w:fldChar w:fldCharType="begin"/>
        </w:r>
        <w:r>
          <w:instrText>PAGE   \* MERGEFORMAT</w:instrText>
        </w:r>
        <w:r>
          <w:fldChar w:fldCharType="separate"/>
        </w:r>
        <w:r>
          <w:t>2</w:t>
        </w:r>
        <w:r>
          <w:fldChar w:fldCharType="end"/>
        </w:r>
      </w:p>
    </w:sdtContent>
  </w:sdt>
  <w:p w14:paraId="083DBEE4" w14:textId="77777777" w:rsidR="002E48FD" w:rsidRDefault="002E48FD">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2E4B3F" w14:textId="77777777" w:rsidR="008F7E0F" w:rsidRDefault="008F7E0F">
      <w:r>
        <w:separator/>
      </w:r>
    </w:p>
  </w:footnote>
  <w:footnote w:type="continuationSeparator" w:id="0">
    <w:p w14:paraId="470F2991" w14:textId="77777777" w:rsidR="008F7E0F" w:rsidRDefault="008F7E0F">
      <w:r>
        <w:continuationSeparator/>
      </w:r>
    </w:p>
  </w:footnote>
  <w:footnote w:id="1">
    <w:p w14:paraId="25FF86E5" w14:textId="2D44D179" w:rsidR="00DD0305" w:rsidRPr="00430D59" w:rsidRDefault="00DD0305">
      <w:pPr>
        <w:pStyle w:val="Voetnoottekst"/>
        <w:rPr>
          <w:sz w:val="22"/>
          <w:szCs w:val="22"/>
        </w:rPr>
      </w:pPr>
      <w:r w:rsidRPr="00430D59">
        <w:rPr>
          <w:rStyle w:val="Voetnootmarkering"/>
          <w:sz w:val="22"/>
          <w:szCs w:val="22"/>
        </w:rPr>
        <w:footnoteRef/>
      </w:r>
      <w:r w:rsidRPr="00430D59">
        <w:rPr>
          <w:sz w:val="22"/>
          <w:szCs w:val="22"/>
        </w:rPr>
        <w:t xml:space="preserve"> </w:t>
      </w:r>
      <w:r w:rsidR="004755FF" w:rsidRPr="00430D59">
        <w:rPr>
          <w:sz w:val="18"/>
          <w:szCs w:val="18"/>
        </w:rPr>
        <w:t xml:space="preserve">Als </w:t>
      </w:r>
      <w:r w:rsidRPr="00430D59">
        <w:rPr>
          <w:sz w:val="18"/>
          <w:szCs w:val="18"/>
        </w:rPr>
        <w:t xml:space="preserve">er sprake is van een combinatie, </w:t>
      </w:r>
      <w:r w:rsidR="004755FF" w:rsidRPr="00430D59">
        <w:rPr>
          <w:sz w:val="18"/>
          <w:szCs w:val="18"/>
        </w:rPr>
        <w:t xml:space="preserve">moeten </w:t>
      </w:r>
      <w:r w:rsidRPr="00430D59">
        <w:rPr>
          <w:sz w:val="18"/>
          <w:szCs w:val="18"/>
        </w:rPr>
        <w:t>alle deelnemers in de combinatie (de combinanten) deze verklaring invullen.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pPr w:vertAnchor="page" w:horzAnchor="page" w:tblpX="1" w:tblpY="1"/>
      <w:tblOverlap w:val="never"/>
      <w:tblW w:w="11907" w:type="dxa"/>
      <w:tblLayout w:type="fixed"/>
      <w:tblCellMar>
        <w:left w:w="0" w:type="dxa"/>
        <w:right w:w="0" w:type="dxa"/>
      </w:tblCellMar>
      <w:tblLook w:val="04A0" w:firstRow="1" w:lastRow="0" w:firstColumn="1" w:lastColumn="0" w:noHBand="0" w:noVBand="1"/>
    </w:tblPr>
    <w:tblGrid>
      <w:gridCol w:w="1418"/>
      <w:gridCol w:w="10489"/>
    </w:tblGrid>
    <w:tr w:rsidR="00713A38" w14:paraId="3E6BC72D" w14:textId="77777777" w:rsidTr="0023628B">
      <w:trPr>
        <w:cantSplit/>
        <w:trHeight w:val="397"/>
      </w:trPr>
      <w:tc>
        <w:tcPr>
          <w:tcW w:w="1418" w:type="dxa"/>
        </w:tcPr>
        <w:p w14:paraId="5C44B3E7" w14:textId="77777777" w:rsidR="00713A38" w:rsidRDefault="00713A38" w:rsidP="0023628B">
          <w:pPr>
            <w:pStyle w:val="Koptekst"/>
          </w:pPr>
        </w:p>
      </w:tc>
      <w:tc>
        <w:tcPr>
          <w:tcW w:w="10490" w:type="dxa"/>
        </w:tcPr>
        <w:p w14:paraId="52B6807B" w14:textId="77777777" w:rsidR="00713A38" w:rsidRDefault="00713A38" w:rsidP="0023628B">
          <w:pPr>
            <w:pStyle w:val="Koptekst"/>
          </w:pPr>
        </w:p>
      </w:tc>
    </w:tr>
    <w:tr w:rsidR="00713A38" w14:paraId="16053292" w14:textId="77777777" w:rsidTr="0023628B">
      <w:trPr>
        <w:cantSplit/>
        <w:trHeight w:hRule="exact" w:val="737"/>
      </w:trPr>
      <w:tc>
        <w:tcPr>
          <w:tcW w:w="1418" w:type="dxa"/>
        </w:tcPr>
        <w:p w14:paraId="47C4D0AE" w14:textId="77777777" w:rsidR="00713A38" w:rsidRDefault="00713A38" w:rsidP="0023628B">
          <w:pPr>
            <w:pStyle w:val="Koptekst"/>
          </w:pPr>
        </w:p>
      </w:tc>
      <w:tc>
        <w:tcPr>
          <w:tcW w:w="10490" w:type="dxa"/>
        </w:tcPr>
        <w:p w14:paraId="64867A0D" w14:textId="77777777" w:rsidR="00713A38" w:rsidRDefault="00713A38" w:rsidP="0023628B">
          <w:pPr>
            <w:pStyle w:val="Koptekst"/>
          </w:pPr>
        </w:p>
      </w:tc>
    </w:tr>
  </w:tbl>
  <w:p w14:paraId="6071C974" w14:textId="77777777" w:rsidR="00713A38" w:rsidRDefault="00713A38">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AD75E5" w14:textId="77777777" w:rsidR="00D76EFD" w:rsidRDefault="00D76EFD" w:rsidP="00D76EFD">
    <w:pPr>
      <w:pStyle w:val="Koptekst"/>
    </w:pPr>
    <w:r>
      <w:rPr>
        <w:noProof/>
      </w:rPr>
      <w:drawing>
        <wp:anchor distT="0" distB="0" distL="114300" distR="114300" simplePos="0" relativeHeight="251659264" behindDoc="1" locked="0" layoutInCell="1" allowOverlap="1" wp14:anchorId="3322FD1F" wp14:editId="605569D3">
          <wp:simplePos x="0" y="0"/>
          <wp:positionH relativeFrom="margin">
            <wp:align>left</wp:align>
          </wp:positionH>
          <wp:positionV relativeFrom="paragraph">
            <wp:posOffset>189865</wp:posOffset>
          </wp:positionV>
          <wp:extent cx="1141095" cy="990600"/>
          <wp:effectExtent l="0" t="0" r="1905" b="0"/>
          <wp:wrapTight wrapText="bothSides">
            <wp:wrapPolygon edited="0">
              <wp:start x="3967" y="0"/>
              <wp:lineTo x="0" y="2908"/>
              <wp:lineTo x="0" y="17031"/>
              <wp:lineTo x="2164" y="19938"/>
              <wp:lineTo x="3967" y="21185"/>
              <wp:lineTo x="10097" y="21185"/>
              <wp:lineTo x="10457" y="21185"/>
              <wp:lineTo x="12260" y="19938"/>
              <wp:lineTo x="21275" y="17031"/>
              <wp:lineTo x="21275" y="3738"/>
              <wp:lineTo x="10097" y="0"/>
              <wp:lineTo x="3967" y="0"/>
            </wp:wrapPolygon>
          </wp:wrapTight>
          <wp:docPr id="1900697336" name="Afbeelding 1900697336" descr="Afbeelding met Lettertype, Graphics, logo, grafische vormgeving&#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Afbeelding 12" descr="Afbeelding met Lettertype, Graphics, logo, grafische vormgeving&#10;&#10;Automatisch gegenereerde beschrijving"/>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141095" cy="9906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2290A5E3" w14:textId="6AAAA561" w:rsidR="00D76EFD" w:rsidRDefault="00123E96" w:rsidP="00D76EFD">
    <w:pPr>
      <w:pStyle w:val="Koptekst"/>
    </w:pPr>
    <w:r>
      <w:rPr>
        <w:b/>
        <w:caps/>
        <w:noProof/>
        <w:sz w:val="28"/>
        <w:szCs w:val="28"/>
      </w:rPr>
      <w:drawing>
        <wp:anchor distT="0" distB="0" distL="114300" distR="114300" simplePos="0" relativeHeight="251661312" behindDoc="1" locked="0" layoutInCell="1" allowOverlap="1" wp14:anchorId="3FF2DDE7" wp14:editId="7C135412">
          <wp:simplePos x="0" y="0"/>
          <wp:positionH relativeFrom="margin">
            <wp:align>right</wp:align>
          </wp:positionH>
          <wp:positionV relativeFrom="paragraph">
            <wp:posOffset>7272</wp:posOffset>
          </wp:positionV>
          <wp:extent cx="2854960" cy="777240"/>
          <wp:effectExtent l="0" t="0" r="2540" b="3810"/>
          <wp:wrapTight wrapText="bothSides">
            <wp:wrapPolygon edited="0">
              <wp:start x="0" y="0"/>
              <wp:lineTo x="0" y="21176"/>
              <wp:lineTo x="21475" y="21176"/>
              <wp:lineTo x="21475" y="0"/>
              <wp:lineTo x="0" y="0"/>
            </wp:wrapPolygon>
          </wp:wrapTight>
          <wp:docPr id="3" name="Afbeelding 3" descr="Afbeelding met Lettertype, Graphics, grafische vormgeving,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Afbeelding 3" descr="Afbeelding met Lettertype, Graphics, grafische vormgeving, logo"/>
                  <pic:cNvPicPr/>
                </pic:nvPicPr>
                <pic:blipFill>
                  <a:blip r:embed="rId3" cstate="print">
                    <a:extLst>
                      <a:ext uri="{28A0092B-C50C-407E-A947-70E740481C1C}">
                        <a14:useLocalDpi xmlns:a14="http://schemas.microsoft.com/office/drawing/2010/main" val="0"/>
                      </a:ext>
                    </a:extLst>
                  </a:blip>
                  <a:stretch>
                    <a:fillRect/>
                  </a:stretch>
                </pic:blipFill>
                <pic:spPr>
                  <a:xfrm>
                    <a:off x="0" y="0"/>
                    <a:ext cx="2854960" cy="777240"/>
                  </a:xfrm>
                  <a:prstGeom prst="rect">
                    <a:avLst/>
                  </a:prstGeom>
                </pic:spPr>
              </pic:pic>
            </a:graphicData>
          </a:graphic>
          <wp14:sizeRelH relativeFrom="page">
            <wp14:pctWidth>0</wp14:pctWidth>
          </wp14:sizeRelH>
          <wp14:sizeRelV relativeFrom="page">
            <wp14:pctHeight>0</wp14:pctHeight>
          </wp14:sizeRelV>
        </wp:anchor>
      </w:drawing>
    </w:r>
  </w:p>
  <w:p w14:paraId="2238CB2F" w14:textId="77777777" w:rsidR="00D76EFD" w:rsidRDefault="00D76EFD" w:rsidP="00D76EFD">
    <w:pPr>
      <w:pStyle w:val="Koptekst"/>
    </w:pPr>
  </w:p>
  <w:p w14:paraId="77D79C1E" w14:textId="017117CC" w:rsidR="00D76EFD" w:rsidRDefault="00D76EFD" w:rsidP="00D76EFD">
    <w:pPr>
      <w:pStyle w:val="Koptekst"/>
    </w:pPr>
    <w:r>
      <w:rPr>
        <w:color w:val="BFBFBF" w:themeColor="background1" w:themeShade="BF"/>
        <w:sz w:val="16"/>
        <w:szCs w:val="16"/>
      </w:rPr>
      <w:tab/>
    </w:r>
    <w:r>
      <w:rPr>
        <w:color w:val="BFBFBF" w:themeColor="background1" w:themeShade="BF"/>
        <w:sz w:val="16"/>
        <w:szCs w:val="16"/>
      </w:rPr>
      <w:tab/>
    </w:r>
  </w:p>
  <w:p w14:paraId="256EFA8E" w14:textId="77777777" w:rsidR="00713A38" w:rsidRDefault="00713A38">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pPr w:vertAnchor="page" w:horzAnchor="page" w:tblpY="1"/>
      <w:tblW w:w="11907" w:type="dxa"/>
      <w:tblLayout w:type="fixed"/>
      <w:tblCellMar>
        <w:left w:w="0" w:type="dxa"/>
        <w:right w:w="0" w:type="dxa"/>
      </w:tblCellMar>
      <w:tblLook w:val="04A0" w:firstRow="1" w:lastRow="0" w:firstColumn="1" w:lastColumn="0" w:noHBand="0" w:noVBand="1"/>
    </w:tblPr>
    <w:tblGrid>
      <w:gridCol w:w="1144"/>
      <w:gridCol w:w="10763"/>
    </w:tblGrid>
    <w:tr w:rsidR="00713A38" w14:paraId="51ECA01E" w14:textId="77777777" w:rsidTr="002D1748">
      <w:trPr>
        <w:trHeight w:hRule="exact" w:val="340"/>
      </w:trPr>
      <w:tc>
        <w:tcPr>
          <w:tcW w:w="1144" w:type="dxa"/>
        </w:tcPr>
        <w:p w14:paraId="2713C26E" w14:textId="77777777" w:rsidR="00713A38" w:rsidRDefault="00713A38" w:rsidP="002D1748">
          <w:pPr>
            <w:pStyle w:val="Kenmerk"/>
          </w:pPr>
        </w:p>
      </w:tc>
      <w:tc>
        <w:tcPr>
          <w:tcW w:w="10763" w:type="dxa"/>
        </w:tcPr>
        <w:p w14:paraId="3C16CE14" w14:textId="77777777" w:rsidR="00713A38" w:rsidRDefault="00713A38" w:rsidP="002D1748">
          <w:pPr>
            <w:pStyle w:val="Kenmerk"/>
          </w:pPr>
        </w:p>
      </w:tc>
    </w:tr>
  </w:tbl>
  <w:p w14:paraId="7DC78A58" w14:textId="77777777" w:rsidR="00713A38" w:rsidRDefault="00713A38">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B5F28D72"/>
    <w:lvl w:ilvl="0">
      <w:start w:val="1"/>
      <w:numFmt w:val="bullet"/>
      <w:lvlText w:val=""/>
      <w:lvlJc w:val="left"/>
      <w:pPr>
        <w:tabs>
          <w:tab w:val="num" w:pos="1080"/>
        </w:tabs>
        <w:ind w:left="1080" w:hanging="360"/>
      </w:pPr>
      <w:rPr>
        <w:rFonts w:ascii="Symbol" w:hAnsi="Symbol" w:hint="default"/>
      </w:rPr>
    </w:lvl>
  </w:abstractNum>
  <w:abstractNum w:abstractNumId="1" w15:restartNumberingAfterBreak="0">
    <w:nsid w:val="FFFFFF83"/>
    <w:multiLevelType w:val="singleLevel"/>
    <w:tmpl w:val="9F98094E"/>
    <w:lvl w:ilvl="0">
      <w:start w:val="1"/>
      <w:numFmt w:val="bullet"/>
      <w:lvlText w:val=""/>
      <w:lvlJc w:val="left"/>
      <w:pPr>
        <w:tabs>
          <w:tab w:val="num" w:pos="720"/>
        </w:tabs>
        <w:ind w:left="720" w:hanging="360"/>
      </w:pPr>
      <w:rPr>
        <w:rFonts w:ascii="Symbol" w:hAnsi="Symbol" w:hint="default"/>
      </w:rPr>
    </w:lvl>
  </w:abstractNum>
  <w:abstractNum w:abstractNumId="2" w15:restartNumberingAfterBreak="0">
    <w:nsid w:val="FFFFFF89"/>
    <w:multiLevelType w:val="singleLevel"/>
    <w:tmpl w:val="AE3811B8"/>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39BC1D90"/>
    <w:multiLevelType w:val="multilevel"/>
    <w:tmpl w:val="94D40DC2"/>
    <w:lvl w:ilvl="0">
      <w:start w:val="1"/>
      <w:numFmt w:val="decimal"/>
      <w:lvlText w:val="%1"/>
      <w:lvlJc w:val="left"/>
      <w:pPr>
        <w:tabs>
          <w:tab w:val="num" w:pos="357"/>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304"/>
        </w:tabs>
        <w:ind w:left="1304" w:hanging="584"/>
      </w:pPr>
      <w:rPr>
        <w:rFonts w:hint="default"/>
      </w:rPr>
    </w:lvl>
    <w:lvl w:ilvl="3">
      <w:start w:val="1"/>
      <w:numFmt w:val="decimal"/>
      <w:lvlText w:val="%1.%2.%3.%4."/>
      <w:lvlJc w:val="left"/>
      <w:pPr>
        <w:tabs>
          <w:tab w:val="num" w:pos="2880"/>
        </w:tabs>
        <w:ind w:left="1728" w:hanging="648"/>
      </w:pPr>
      <w:rPr>
        <w:rFonts w:hint="default"/>
      </w:rPr>
    </w:lvl>
    <w:lvl w:ilvl="4">
      <w:start w:val="1"/>
      <w:numFmt w:val="decimal"/>
      <w:lvlText w:val="%1.%2.%3.%4.%5."/>
      <w:lvlJc w:val="left"/>
      <w:pPr>
        <w:tabs>
          <w:tab w:val="num" w:pos="3600"/>
        </w:tabs>
        <w:ind w:left="2232" w:hanging="792"/>
      </w:pPr>
      <w:rPr>
        <w:rFonts w:hint="default"/>
      </w:rPr>
    </w:lvl>
    <w:lvl w:ilvl="5">
      <w:start w:val="1"/>
      <w:numFmt w:val="decimal"/>
      <w:lvlText w:val="%1.%2.%3.%4.%5.%6."/>
      <w:lvlJc w:val="left"/>
      <w:pPr>
        <w:tabs>
          <w:tab w:val="num" w:pos="4680"/>
        </w:tabs>
        <w:ind w:left="2736" w:hanging="936"/>
      </w:pPr>
      <w:rPr>
        <w:rFonts w:hint="default"/>
      </w:rPr>
    </w:lvl>
    <w:lvl w:ilvl="6">
      <w:start w:val="1"/>
      <w:numFmt w:val="decimal"/>
      <w:lvlText w:val="%1.%2.%3.%4.%5.%6.%7."/>
      <w:lvlJc w:val="left"/>
      <w:pPr>
        <w:tabs>
          <w:tab w:val="num" w:pos="5400"/>
        </w:tabs>
        <w:ind w:left="3240" w:hanging="1080"/>
      </w:pPr>
      <w:rPr>
        <w:rFonts w:hint="default"/>
      </w:rPr>
    </w:lvl>
    <w:lvl w:ilvl="7">
      <w:start w:val="1"/>
      <w:numFmt w:val="decimal"/>
      <w:lvlText w:val="%1.%2.%3.%4.%5.%6.%7.%8."/>
      <w:lvlJc w:val="left"/>
      <w:pPr>
        <w:tabs>
          <w:tab w:val="num" w:pos="6120"/>
        </w:tabs>
        <w:ind w:left="3744" w:hanging="1224"/>
      </w:pPr>
      <w:rPr>
        <w:rFonts w:hint="default"/>
      </w:rPr>
    </w:lvl>
    <w:lvl w:ilvl="8">
      <w:start w:val="1"/>
      <w:numFmt w:val="decimal"/>
      <w:lvlText w:val="%1.%2.%3.%4.%5.%6.%7.%8.%9."/>
      <w:lvlJc w:val="left"/>
      <w:pPr>
        <w:tabs>
          <w:tab w:val="num" w:pos="6840"/>
        </w:tabs>
        <w:ind w:left="4320" w:hanging="1440"/>
      </w:pPr>
      <w:rPr>
        <w:rFonts w:hint="default"/>
      </w:rPr>
    </w:lvl>
  </w:abstractNum>
  <w:abstractNum w:abstractNumId="4" w15:restartNumberingAfterBreak="0">
    <w:nsid w:val="3C030EDB"/>
    <w:multiLevelType w:val="hybridMultilevel"/>
    <w:tmpl w:val="9112F184"/>
    <w:lvl w:ilvl="0" w:tplc="8C0AFE64">
      <w:start w:val="1"/>
      <w:numFmt w:val="decimal"/>
      <w:pStyle w:val="lijstopsommingnummering"/>
      <w:lvlText w:val="%1"/>
      <w:lvlJc w:val="left"/>
      <w:pPr>
        <w:ind w:left="720" w:hanging="72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5" w15:restartNumberingAfterBreak="0">
    <w:nsid w:val="3C775017"/>
    <w:multiLevelType w:val="multilevel"/>
    <w:tmpl w:val="399A54C0"/>
    <w:lvl w:ilvl="0">
      <w:start w:val="1"/>
      <w:numFmt w:val="decimal"/>
      <w:pStyle w:val="Kop1"/>
      <w:lvlText w:val="%1."/>
      <w:lvlJc w:val="left"/>
      <w:pPr>
        <w:tabs>
          <w:tab w:val="num" w:pos="1462"/>
        </w:tabs>
        <w:ind w:left="1462" w:hanging="1320"/>
      </w:pPr>
      <w:rPr>
        <w:rFonts w:hint="default"/>
        <w:b/>
        <w:i w:val="0"/>
        <w:sz w:val="32"/>
        <w:szCs w:val="44"/>
      </w:rPr>
    </w:lvl>
    <w:lvl w:ilvl="1">
      <w:start w:val="1"/>
      <w:numFmt w:val="decimal"/>
      <w:pStyle w:val="Kop2"/>
      <w:lvlText w:val="%1.%2"/>
      <w:lvlJc w:val="left"/>
      <w:pPr>
        <w:tabs>
          <w:tab w:val="num" w:pos="1462"/>
        </w:tabs>
        <w:ind w:left="1462" w:hanging="132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Kop3"/>
      <w:lvlText w:val="%1.%2.%3"/>
      <w:lvlJc w:val="left"/>
      <w:pPr>
        <w:tabs>
          <w:tab w:val="num" w:pos="1462"/>
        </w:tabs>
        <w:ind w:left="1462" w:hanging="1320"/>
      </w:pPr>
      <w:rPr>
        <w:rFonts w:ascii="Arial" w:hAnsi="Arial" w:hint="default"/>
        <w:b/>
        <w:i w:val="0"/>
        <w:sz w:val="22"/>
        <w:szCs w:val="22"/>
      </w:rPr>
    </w:lvl>
    <w:lvl w:ilvl="3">
      <w:start w:val="1"/>
      <w:numFmt w:val="decimal"/>
      <w:lvlText w:val="%1.%2.%3.%4."/>
      <w:lvlJc w:val="left"/>
      <w:pPr>
        <w:tabs>
          <w:tab w:val="num" w:pos="3862"/>
        </w:tabs>
        <w:ind w:left="3430" w:hanging="648"/>
      </w:pPr>
      <w:rPr>
        <w:rFonts w:hint="default"/>
      </w:rPr>
    </w:lvl>
    <w:lvl w:ilvl="4">
      <w:start w:val="1"/>
      <w:numFmt w:val="decimal"/>
      <w:lvlText w:val="%1.%2.%3.%4.%5."/>
      <w:lvlJc w:val="left"/>
      <w:pPr>
        <w:tabs>
          <w:tab w:val="num" w:pos="4222"/>
        </w:tabs>
        <w:ind w:left="3934" w:hanging="792"/>
      </w:pPr>
      <w:rPr>
        <w:rFonts w:hint="default"/>
      </w:rPr>
    </w:lvl>
    <w:lvl w:ilvl="5">
      <w:start w:val="1"/>
      <w:numFmt w:val="decimal"/>
      <w:lvlText w:val="%1.%2.%3.%4.%5.%6."/>
      <w:lvlJc w:val="left"/>
      <w:pPr>
        <w:tabs>
          <w:tab w:val="num" w:pos="4942"/>
        </w:tabs>
        <w:ind w:left="4438" w:hanging="936"/>
      </w:pPr>
      <w:rPr>
        <w:rFonts w:hint="default"/>
      </w:rPr>
    </w:lvl>
    <w:lvl w:ilvl="6">
      <w:start w:val="1"/>
      <w:numFmt w:val="decimal"/>
      <w:lvlText w:val="%1.%2.%3.%4.%5.%6.%7."/>
      <w:lvlJc w:val="left"/>
      <w:pPr>
        <w:tabs>
          <w:tab w:val="num" w:pos="5302"/>
        </w:tabs>
        <w:ind w:left="4942" w:hanging="1080"/>
      </w:pPr>
      <w:rPr>
        <w:rFonts w:hint="default"/>
      </w:rPr>
    </w:lvl>
    <w:lvl w:ilvl="7">
      <w:start w:val="1"/>
      <w:numFmt w:val="decimal"/>
      <w:lvlText w:val="%1.%2.%3.%4.%5.%6.%7.%8."/>
      <w:lvlJc w:val="left"/>
      <w:pPr>
        <w:tabs>
          <w:tab w:val="num" w:pos="6022"/>
        </w:tabs>
        <w:ind w:left="5446" w:hanging="1224"/>
      </w:pPr>
      <w:rPr>
        <w:rFonts w:hint="default"/>
      </w:rPr>
    </w:lvl>
    <w:lvl w:ilvl="8">
      <w:start w:val="1"/>
      <w:numFmt w:val="decimal"/>
      <w:lvlText w:val="%1.%2.%3.%4.%5.%6.%7.%8.%9."/>
      <w:lvlJc w:val="left"/>
      <w:pPr>
        <w:tabs>
          <w:tab w:val="num" w:pos="6382"/>
        </w:tabs>
        <w:ind w:left="6022" w:hanging="1440"/>
      </w:pPr>
      <w:rPr>
        <w:rFonts w:hint="default"/>
      </w:rPr>
    </w:lvl>
  </w:abstractNum>
  <w:abstractNum w:abstractNumId="6" w15:restartNumberingAfterBreak="0">
    <w:nsid w:val="46893DC9"/>
    <w:multiLevelType w:val="hybridMultilevel"/>
    <w:tmpl w:val="0A0CD69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73E0251C"/>
    <w:multiLevelType w:val="hybridMultilevel"/>
    <w:tmpl w:val="9E18A1E2"/>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15:restartNumberingAfterBreak="0">
    <w:nsid w:val="7A07253D"/>
    <w:multiLevelType w:val="hybridMultilevel"/>
    <w:tmpl w:val="0F64BDEC"/>
    <w:lvl w:ilvl="0" w:tplc="04130017">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520776043">
    <w:abstractNumId w:val="2"/>
  </w:num>
  <w:num w:numId="2" w16cid:durableId="1274357914">
    <w:abstractNumId w:val="1"/>
  </w:num>
  <w:num w:numId="3" w16cid:durableId="1252928323">
    <w:abstractNumId w:val="0"/>
  </w:num>
  <w:num w:numId="4" w16cid:durableId="475102139">
    <w:abstractNumId w:val="3"/>
  </w:num>
  <w:num w:numId="5" w16cid:durableId="242645616">
    <w:abstractNumId w:val="5"/>
  </w:num>
  <w:num w:numId="6" w16cid:durableId="1609652800">
    <w:abstractNumId w:val="5"/>
  </w:num>
  <w:num w:numId="7" w16cid:durableId="252252399">
    <w:abstractNumId w:val="5"/>
  </w:num>
  <w:num w:numId="8" w16cid:durableId="373896703">
    <w:abstractNumId w:val="5"/>
  </w:num>
  <w:num w:numId="9" w16cid:durableId="1121269540">
    <w:abstractNumId w:val="4"/>
  </w:num>
  <w:num w:numId="10" w16cid:durableId="1402824695">
    <w:abstractNumId w:val="4"/>
  </w:num>
  <w:num w:numId="11" w16cid:durableId="1010646487">
    <w:abstractNumId w:val="5"/>
  </w:num>
  <w:num w:numId="12" w16cid:durableId="2073774762">
    <w:abstractNumId w:val="5"/>
  </w:num>
  <w:num w:numId="13" w16cid:durableId="1982154370">
    <w:abstractNumId w:val="5"/>
  </w:num>
  <w:num w:numId="14" w16cid:durableId="858352435">
    <w:abstractNumId w:val="6"/>
  </w:num>
  <w:num w:numId="15" w16cid:durableId="2028094012">
    <w:abstractNumId w:val="7"/>
  </w:num>
  <w:num w:numId="16" w16cid:durableId="2103452577">
    <w:abstractNumId w:val="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4A6F"/>
    <w:rsid w:val="000138D2"/>
    <w:rsid w:val="00026BF3"/>
    <w:rsid w:val="00045278"/>
    <w:rsid w:val="00062E5C"/>
    <w:rsid w:val="000652D2"/>
    <w:rsid w:val="000700FE"/>
    <w:rsid w:val="00081E8B"/>
    <w:rsid w:val="00087F8F"/>
    <w:rsid w:val="000B0647"/>
    <w:rsid w:val="000C476C"/>
    <w:rsid w:val="000D2944"/>
    <w:rsid w:val="000D7F29"/>
    <w:rsid w:val="000E3F54"/>
    <w:rsid w:val="000F2D4E"/>
    <w:rsid w:val="000F5E05"/>
    <w:rsid w:val="000F5F8B"/>
    <w:rsid w:val="000F6394"/>
    <w:rsid w:val="000F728F"/>
    <w:rsid w:val="00101DFF"/>
    <w:rsid w:val="00110466"/>
    <w:rsid w:val="00123E96"/>
    <w:rsid w:val="00130C9A"/>
    <w:rsid w:val="00146ED6"/>
    <w:rsid w:val="00153860"/>
    <w:rsid w:val="00155D2D"/>
    <w:rsid w:val="00161A9D"/>
    <w:rsid w:val="001737AD"/>
    <w:rsid w:val="001873E8"/>
    <w:rsid w:val="00196CA2"/>
    <w:rsid w:val="001A1C14"/>
    <w:rsid w:val="001B1F7E"/>
    <w:rsid w:val="001B65DE"/>
    <w:rsid w:val="001C03BE"/>
    <w:rsid w:val="001C5E61"/>
    <w:rsid w:val="001D450F"/>
    <w:rsid w:val="001E2B72"/>
    <w:rsid w:val="001E2D3E"/>
    <w:rsid w:val="001E6A40"/>
    <w:rsid w:val="00222D71"/>
    <w:rsid w:val="00225C27"/>
    <w:rsid w:val="00225F54"/>
    <w:rsid w:val="002304A9"/>
    <w:rsid w:val="0023628B"/>
    <w:rsid w:val="00245C63"/>
    <w:rsid w:val="002644B1"/>
    <w:rsid w:val="00270385"/>
    <w:rsid w:val="00274666"/>
    <w:rsid w:val="0028603A"/>
    <w:rsid w:val="002936E3"/>
    <w:rsid w:val="00294087"/>
    <w:rsid w:val="002960F9"/>
    <w:rsid w:val="002A16DF"/>
    <w:rsid w:val="002A3A09"/>
    <w:rsid w:val="002C105A"/>
    <w:rsid w:val="002D1748"/>
    <w:rsid w:val="002E0806"/>
    <w:rsid w:val="002E1D90"/>
    <w:rsid w:val="002E48FD"/>
    <w:rsid w:val="002F4685"/>
    <w:rsid w:val="003018AB"/>
    <w:rsid w:val="00317079"/>
    <w:rsid w:val="00320FA6"/>
    <w:rsid w:val="00324DC8"/>
    <w:rsid w:val="003369A3"/>
    <w:rsid w:val="003518C1"/>
    <w:rsid w:val="00352E6E"/>
    <w:rsid w:val="00370A69"/>
    <w:rsid w:val="00373C81"/>
    <w:rsid w:val="0038157E"/>
    <w:rsid w:val="003A4A36"/>
    <w:rsid w:val="003E0A90"/>
    <w:rsid w:val="00413744"/>
    <w:rsid w:val="0042259D"/>
    <w:rsid w:val="00430D59"/>
    <w:rsid w:val="004317A3"/>
    <w:rsid w:val="004357C1"/>
    <w:rsid w:val="00444721"/>
    <w:rsid w:val="00464D2A"/>
    <w:rsid w:val="00471103"/>
    <w:rsid w:val="0047456A"/>
    <w:rsid w:val="004755FF"/>
    <w:rsid w:val="0049169D"/>
    <w:rsid w:val="004A2836"/>
    <w:rsid w:val="004C00FA"/>
    <w:rsid w:val="004E2F3F"/>
    <w:rsid w:val="004F2305"/>
    <w:rsid w:val="00543508"/>
    <w:rsid w:val="00547595"/>
    <w:rsid w:val="005576FD"/>
    <w:rsid w:val="00573DEF"/>
    <w:rsid w:val="005769AD"/>
    <w:rsid w:val="00594523"/>
    <w:rsid w:val="00595803"/>
    <w:rsid w:val="00597891"/>
    <w:rsid w:val="005B1943"/>
    <w:rsid w:val="005B6D4C"/>
    <w:rsid w:val="005C1431"/>
    <w:rsid w:val="005D04E3"/>
    <w:rsid w:val="005D4605"/>
    <w:rsid w:val="005F623D"/>
    <w:rsid w:val="006019E7"/>
    <w:rsid w:val="006029F6"/>
    <w:rsid w:val="006114DD"/>
    <w:rsid w:val="00612F23"/>
    <w:rsid w:val="006139E7"/>
    <w:rsid w:val="00625A55"/>
    <w:rsid w:val="006270D4"/>
    <w:rsid w:val="006445DE"/>
    <w:rsid w:val="00644793"/>
    <w:rsid w:val="00657D34"/>
    <w:rsid w:val="00663D80"/>
    <w:rsid w:val="00665F82"/>
    <w:rsid w:val="00676F05"/>
    <w:rsid w:val="006D679C"/>
    <w:rsid w:val="006D7F5E"/>
    <w:rsid w:val="006F29BF"/>
    <w:rsid w:val="00704C08"/>
    <w:rsid w:val="00711B84"/>
    <w:rsid w:val="00713A38"/>
    <w:rsid w:val="00720059"/>
    <w:rsid w:val="00731C98"/>
    <w:rsid w:val="00752E48"/>
    <w:rsid w:val="00781755"/>
    <w:rsid w:val="007825BE"/>
    <w:rsid w:val="007839C9"/>
    <w:rsid w:val="007843FA"/>
    <w:rsid w:val="007866F0"/>
    <w:rsid w:val="007D21F3"/>
    <w:rsid w:val="007D4666"/>
    <w:rsid w:val="007E5C55"/>
    <w:rsid w:val="00815F61"/>
    <w:rsid w:val="00816AF9"/>
    <w:rsid w:val="008320BC"/>
    <w:rsid w:val="0084090D"/>
    <w:rsid w:val="0084433E"/>
    <w:rsid w:val="00844BEB"/>
    <w:rsid w:val="00851215"/>
    <w:rsid w:val="00854A6F"/>
    <w:rsid w:val="0085611E"/>
    <w:rsid w:val="008702E6"/>
    <w:rsid w:val="008760CE"/>
    <w:rsid w:val="0088501C"/>
    <w:rsid w:val="008936BD"/>
    <w:rsid w:val="008A09B5"/>
    <w:rsid w:val="008A0A7D"/>
    <w:rsid w:val="008A19F5"/>
    <w:rsid w:val="008A31B9"/>
    <w:rsid w:val="008D33C4"/>
    <w:rsid w:val="008D4C91"/>
    <w:rsid w:val="008F7E0F"/>
    <w:rsid w:val="00905574"/>
    <w:rsid w:val="00907863"/>
    <w:rsid w:val="00911E57"/>
    <w:rsid w:val="00923CEE"/>
    <w:rsid w:val="009246DA"/>
    <w:rsid w:val="00926422"/>
    <w:rsid w:val="00930C49"/>
    <w:rsid w:val="009325FB"/>
    <w:rsid w:val="00943FF0"/>
    <w:rsid w:val="00971779"/>
    <w:rsid w:val="009742A8"/>
    <w:rsid w:val="00982DBD"/>
    <w:rsid w:val="009856BF"/>
    <w:rsid w:val="00993528"/>
    <w:rsid w:val="009A0D2B"/>
    <w:rsid w:val="009B5BA2"/>
    <w:rsid w:val="009C5116"/>
    <w:rsid w:val="009C72F0"/>
    <w:rsid w:val="009D102C"/>
    <w:rsid w:val="009E223E"/>
    <w:rsid w:val="009F1BCA"/>
    <w:rsid w:val="00A15FFA"/>
    <w:rsid w:val="00A1688D"/>
    <w:rsid w:val="00A20FF7"/>
    <w:rsid w:val="00A254C8"/>
    <w:rsid w:val="00A323A8"/>
    <w:rsid w:val="00A34A14"/>
    <w:rsid w:val="00A40D5F"/>
    <w:rsid w:val="00A53B15"/>
    <w:rsid w:val="00A55EEA"/>
    <w:rsid w:val="00A56C97"/>
    <w:rsid w:val="00A77031"/>
    <w:rsid w:val="00A802DD"/>
    <w:rsid w:val="00A8313E"/>
    <w:rsid w:val="00A96A06"/>
    <w:rsid w:val="00AA38FE"/>
    <w:rsid w:val="00AF1471"/>
    <w:rsid w:val="00AF48F9"/>
    <w:rsid w:val="00B13A1B"/>
    <w:rsid w:val="00B42CEF"/>
    <w:rsid w:val="00B4408E"/>
    <w:rsid w:val="00B47772"/>
    <w:rsid w:val="00B550B9"/>
    <w:rsid w:val="00B6114C"/>
    <w:rsid w:val="00B731E4"/>
    <w:rsid w:val="00B77818"/>
    <w:rsid w:val="00B80EC3"/>
    <w:rsid w:val="00B8655F"/>
    <w:rsid w:val="00B9730D"/>
    <w:rsid w:val="00BA51C5"/>
    <w:rsid w:val="00BA6D84"/>
    <w:rsid w:val="00BB1CB3"/>
    <w:rsid w:val="00BC2211"/>
    <w:rsid w:val="00BD4659"/>
    <w:rsid w:val="00BF0858"/>
    <w:rsid w:val="00BF63CE"/>
    <w:rsid w:val="00C10DA1"/>
    <w:rsid w:val="00C14108"/>
    <w:rsid w:val="00C24684"/>
    <w:rsid w:val="00C32970"/>
    <w:rsid w:val="00C361CD"/>
    <w:rsid w:val="00C42533"/>
    <w:rsid w:val="00C612F9"/>
    <w:rsid w:val="00C832FC"/>
    <w:rsid w:val="00CA14F4"/>
    <w:rsid w:val="00CB6C20"/>
    <w:rsid w:val="00CC406D"/>
    <w:rsid w:val="00CD779C"/>
    <w:rsid w:val="00CF7AF9"/>
    <w:rsid w:val="00D05FC7"/>
    <w:rsid w:val="00D17E42"/>
    <w:rsid w:val="00D40560"/>
    <w:rsid w:val="00D4268A"/>
    <w:rsid w:val="00D54DEA"/>
    <w:rsid w:val="00D57B19"/>
    <w:rsid w:val="00D76EFD"/>
    <w:rsid w:val="00D8453C"/>
    <w:rsid w:val="00DA7EF0"/>
    <w:rsid w:val="00DC210E"/>
    <w:rsid w:val="00DC3AD8"/>
    <w:rsid w:val="00DC7A91"/>
    <w:rsid w:val="00DD0305"/>
    <w:rsid w:val="00DD1C06"/>
    <w:rsid w:val="00E37248"/>
    <w:rsid w:val="00E70C32"/>
    <w:rsid w:val="00E830EB"/>
    <w:rsid w:val="00E83488"/>
    <w:rsid w:val="00E9456E"/>
    <w:rsid w:val="00EC3AD8"/>
    <w:rsid w:val="00ED3122"/>
    <w:rsid w:val="00ED3DEB"/>
    <w:rsid w:val="00ED6943"/>
    <w:rsid w:val="00F10F4C"/>
    <w:rsid w:val="00F2134F"/>
    <w:rsid w:val="00F23CC1"/>
    <w:rsid w:val="00F349BD"/>
    <w:rsid w:val="00F428B4"/>
    <w:rsid w:val="00F46E1D"/>
    <w:rsid w:val="00F70DCF"/>
    <w:rsid w:val="00F860AD"/>
    <w:rsid w:val="00F92976"/>
    <w:rsid w:val="00F97258"/>
    <w:rsid w:val="00FA5214"/>
    <w:rsid w:val="00FC7A75"/>
    <w:rsid w:val="00FD7654"/>
    <w:rsid w:val="00FF499E"/>
  </w:rsids>
  <m:mathPr>
    <m:mathFont m:val="Cambria Math"/>
    <m:brkBin m:val="before"/>
    <m:brkBinSub m:val="--"/>
    <m:smallFrac m:val="0"/>
    <m:dispDef/>
    <m:lMargin m:val="0"/>
    <m:rMargin m:val="0"/>
    <m:defJc m:val="centerGroup"/>
    <m:wrapIndent m:val="1440"/>
    <m:intLim m:val="subSup"/>
    <m:naryLim m:val="undOvr"/>
  </m:mathPr>
  <w:themeFontLang w:val="nl-NL"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37A3F1E"/>
  <w15:chartTrackingRefBased/>
  <w15:docId w15:val="{676DDB94-0B91-48BC-952C-D01DBBF543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Overpass" w:eastAsia="Times New Roman" w:hAnsi="Overpass" w:cs="Times New Roman"/>
        <w:kern w:val="2"/>
        <w:lang w:val="nl-NL" w:eastAsia="nl-NL" w:bidi="ar-SA"/>
        <w14:ligatures w14:val="standardContextual"/>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aliases w:val="Standaard tekst"/>
    <w:qFormat/>
    <w:rsid w:val="001C03BE"/>
    <w:pPr>
      <w:spacing w:line="360" w:lineRule="auto"/>
    </w:pPr>
  </w:style>
  <w:style w:type="paragraph" w:styleId="Kop1">
    <w:name w:val="heading 1"/>
    <w:aliases w:val="Heading 1 met nummering"/>
    <w:basedOn w:val="Standaard"/>
    <w:next w:val="Standaard"/>
    <w:link w:val="Kop1Char"/>
    <w:qFormat/>
    <w:rsid w:val="006139E7"/>
    <w:pPr>
      <w:keepNext/>
      <w:numPr>
        <w:numId w:val="13"/>
      </w:numPr>
      <w:spacing w:before="360"/>
      <w:outlineLvl w:val="0"/>
    </w:pPr>
    <w:rPr>
      <w:b/>
      <w:color w:val="0076A8"/>
      <w:sz w:val="32"/>
      <w:szCs w:val="32"/>
    </w:rPr>
  </w:style>
  <w:style w:type="paragraph" w:styleId="Kop2">
    <w:name w:val="heading 2"/>
    <w:aliases w:val="Heading 2 met nummering"/>
    <w:basedOn w:val="Kop1"/>
    <w:next w:val="Standaard"/>
    <w:link w:val="Kop2Char"/>
    <w:qFormat/>
    <w:rsid w:val="008A0A7D"/>
    <w:pPr>
      <w:numPr>
        <w:ilvl w:val="1"/>
      </w:numPr>
      <w:outlineLvl w:val="1"/>
    </w:pPr>
    <w:rPr>
      <w:sz w:val="26"/>
    </w:rPr>
  </w:style>
  <w:style w:type="paragraph" w:styleId="Kop3">
    <w:name w:val="heading 3"/>
    <w:aliases w:val="Heading 3 met nummering"/>
    <w:basedOn w:val="Kop2"/>
    <w:next w:val="Standaard"/>
    <w:link w:val="Kop3Char"/>
    <w:qFormat/>
    <w:rsid w:val="006139E7"/>
    <w:pPr>
      <w:numPr>
        <w:ilvl w:val="2"/>
      </w:numPr>
      <w:outlineLvl w:val="2"/>
    </w:pPr>
    <w:rPr>
      <w:sz w:val="24"/>
      <w:szCs w:val="22"/>
    </w:rPr>
  </w:style>
  <w:style w:type="paragraph" w:styleId="Kop4">
    <w:name w:val="heading 4"/>
    <w:basedOn w:val="Standaard"/>
    <w:next w:val="Standaard"/>
    <w:link w:val="Kop4Char"/>
    <w:semiHidden/>
    <w:unhideWhenUsed/>
    <w:qFormat/>
    <w:rsid w:val="00C612F9"/>
    <w:pPr>
      <w:keepNext/>
      <w:spacing w:before="240" w:after="60"/>
      <w:outlineLvl w:val="3"/>
    </w:pPr>
    <w:rPr>
      <w:rFonts w:ascii="Calibri" w:hAnsi="Calibri"/>
      <w:b/>
      <w:bCs/>
      <w:sz w:val="28"/>
      <w:szCs w:val="28"/>
    </w:rPr>
  </w:style>
  <w:style w:type="paragraph" w:styleId="Kop5">
    <w:name w:val="heading 5"/>
    <w:basedOn w:val="Standaard"/>
    <w:next w:val="Standaard"/>
    <w:link w:val="Kop5Char"/>
    <w:semiHidden/>
    <w:unhideWhenUsed/>
    <w:qFormat/>
    <w:rsid w:val="00C612F9"/>
    <w:pPr>
      <w:spacing w:before="240" w:after="60"/>
      <w:outlineLvl w:val="4"/>
    </w:pPr>
    <w:rPr>
      <w:rFonts w:ascii="Calibri" w:hAnsi="Calibri"/>
      <w:b/>
      <w:bCs/>
      <w:i/>
      <w:iCs/>
      <w:sz w:val="26"/>
      <w:szCs w:val="26"/>
    </w:rPr>
  </w:style>
  <w:style w:type="paragraph" w:styleId="Kop6">
    <w:name w:val="heading 6"/>
    <w:basedOn w:val="Standaard"/>
    <w:next w:val="Standaard"/>
    <w:link w:val="Kop6Char"/>
    <w:semiHidden/>
    <w:unhideWhenUsed/>
    <w:qFormat/>
    <w:rsid w:val="00C612F9"/>
    <w:pPr>
      <w:spacing w:before="240" w:after="60"/>
      <w:outlineLvl w:val="5"/>
    </w:pPr>
    <w:rPr>
      <w:rFonts w:ascii="Calibri" w:hAnsi="Calibri"/>
      <w:b/>
      <w:bCs/>
      <w:szCs w:val="22"/>
    </w:rPr>
  </w:style>
  <w:style w:type="paragraph" w:styleId="Kop7">
    <w:name w:val="heading 7"/>
    <w:basedOn w:val="Standaard"/>
    <w:next w:val="Standaard"/>
    <w:link w:val="Kop7Char"/>
    <w:semiHidden/>
    <w:unhideWhenUsed/>
    <w:qFormat/>
    <w:rsid w:val="00C612F9"/>
    <w:pPr>
      <w:spacing w:before="240" w:after="60"/>
      <w:outlineLvl w:val="6"/>
    </w:pPr>
    <w:rPr>
      <w:rFonts w:ascii="Calibri" w:hAnsi="Calibri"/>
      <w:sz w:val="24"/>
      <w:szCs w:val="24"/>
    </w:rPr>
  </w:style>
  <w:style w:type="paragraph" w:styleId="Kop8">
    <w:name w:val="heading 8"/>
    <w:basedOn w:val="Standaard"/>
    <w:next w:val="Standaard"/>
    <w:link w:val="Kop8Char"/>
    <w:semiHidden/>
    <w:unhideWhenUsed/>
    <w:qFormat/>
    <w:rsid w:val="00C612F9"/>
    <w:pPr>
      <w:spacing w:before="240" w:after="60"/>
      <w:outlineLvl w:val="7"/>
    </w:pPr>
    <w:rPr>
      <w:rFonts w:ascii="Calibri" w:hAnsi="Calibri"/>
      <w:i/>
      <w:iCs/>
      <w:sz w:val="24"/>
      <w:szCs w:val="24"/>
    </w:rPr>
  </w:style>
  <w:style w:type="paragraph" w:styleId="Kop9">
    <w:name w:val="heading 9"/>
    <w:basedOn w:val="Standaard"/>
    <w:next w:val="Standaard"/>
    <w:link w:val="Kop9Char"/>
    <w:semiHidden/>
    <w:unhideWhenUsed/>
    <w:qFormat/>
    <w:rsid w:val="00C612F9"/>
    <w:pPr>
      <w:spacing w:before="240" w:after="60"/>
      <w:outlineLvl w:val="8"/>
    </w:pPr>
    <w:rPr>
      <w:rFonts w:ascii="Cambria" w:hAnsi="Cambria"/>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Inhopg1">
    <w:name w:val="toc 1"/>
    <w:basedOn w:val="Standaard"/>
    <w:next w:val="Standaard"/>
    <w:autoRedefine/>
    <w:uiPriority w:val="39"/>
    <w:rsid w:val="00BA6D84"/>
    <w:pPr>
      <w:tabs>
        <w:tab w:val="left" w:pos="709"/>
        <w:tab w:val="right" w:pos="9628"/>
      </w:tabs>
      <w:ind w:left="709" w:hanging="709"/>
    </w:pPr>
  </w:style>
  <w:style w:type="paragraph" w:styleId="Koptekst">
    <w:name w:val="header"/>
    <w:basedOn w:val="Standaard"/>
    <w:link w:val="KoptekstChar"/>
    <w:rsid w:val="00A254C8"/>
    <w:pPr>
      <w:tabs>
        <w:tab w:val="center" w:pos="4513"/>
        <w:tab w:val="right" w:pos="9026"/>
      </w:tabs>
    </w:pPr>
  </w:style>
  <w:style w:type="character" w:customStyle="1" w:styleId="KoptekstChar">
    <w:name w:val="Koptekst Char"/>
    <w:link w:val="Koptekst"/>
    <w:rsid w:val="00A254C8"/>
    <w:rPr>
      <w:rFonts w:ascii="Arial" w:hAnsi="Arial"/>
      <w:sz w:val="22"/>
      <w:lang w:eastAsia="en-US"/>
    </w:rPr>
  </w:style>
  <w:style w:type="paragraph" w:styleId="Voettekst">
    <w:name w:val="footer"/>
    <w:basedOn w:val="Standaard"/>
    <w:link w:val="VoettekstChar"/>
    <w:uiPriority w:val="99"/>
    <w:rsid w:val="00A254C8"/>
    <w:pPr>
      <w:tabs>
        <w:tab w:val="center" w:pos="4513"/>
        <w:tab w:val="right" w:pos="9026"/>
      </w:tabs>
    </w:pPr>
  </w:style>
  <w:style w:type="character" w:customStyle="1" w:styleId="VoettekstChar">
    <w:name w:val="Voettekst Char"/>
    <w:link w:val="Voettekst"/>
    <w:uiPriority w:val="99"/>
    <w:rsid w:val="00A254C8"/>
    <w:rPr>
      <w:rFonts w:ascii="Arial" w:hAnsi="Arial"/>
      <w:sz w:val="22"/>
      <w:lang w:eastAsia="en-US"/>
    </w:rPr>
  </w:style>
  <w:style w:type="table" w:styleId="Tabelraster">
    <w:name w:val="Table Grid"/>
    <w:basedOn w:val="Standaardtabel"/>
    <w:rsid w:val="00A254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tie">
    <w:name w:val="Referentie"/>
    <w:basedOn w:val="Standaard"/>
    <w:qFormat/>
    <w:rsid w:val="00BA6D84"/>
    <w:rPr>
      <w:sz w:val="16"/>
    </w:rPr>
  </w:style>
  <w:style w:type="paragraph" w:customStyle="1" w:styleId="Kenmerk">
    <w:name w:val="Kenmerk"/>
    <w:basedOn w:val="Standaard"/>
    <w:qFormat/>
    <w:rsid w:val="006139E7"/>
    <w:rPr>
      <w:i/>
    </w:rPr>
  </w:style>
  <w:style w:type="paragraph" w:customStyle="1" w:styleId="Referentietitel">
    <w:name w:val="Referentie titel"/>
    <w:basedOn w:val="Referentie"/>
    <w:qFormat/>
    <w:rsid w:val="006139E7"/>
    <w:rPr>
      <w:b/>
      <w:color w:val="0076A8"/>
      <w:lang w:val="en-US"/>
    </w:rPr>
  </w:style>
  <w:style w:type="character" w:customStyle="1" w:styleId="Kop1Char">
    <w:name w:val="Kop 1 Char"/>
    <w:aliases w:val="Heading 1 met nummering Char"/>
    <w:link w:val="Kop1"/>
    <w:rsid w:val="006139E7"/>
    <w:rPr>
      <w:rFonts w:ascii="Arial" w:hAnsi="Arial"/>
      <w:b/>
      <w:color w:val="0076A8"/>
      <w:sz w:val="32"/>
      <w:szCs w:val="32"/>
      <w:lang w:eastAsia="en-US"/>
    </w:rPr>
  </w:style>
  <w:style w:type="character" w:customStyle="1" w:styleId="Kop2Char">
    <w:name w:val="Kop 2 Char"/>
    <w:aliases w:val="Heading 2 met nummering Char"/>
    <w:link w:val="Kop2"/>
    <w:rsid w:val="008A0A7D"/>
    <w:rPr>
      <w:rFonts w:ascii="Arial" w:hAnsi="Arial"/>
      <w:b/>
      <w:color w:val="0076A8"/>
      <w:sz w:val="26"/>
      <w:szCs w:val="32"/>
      <w:lang w:eastAsia="en-US"/>
    </w:rPr>
  </w:style>
  <w:style w:type="character" w:customStyle="1" w:styleId="Kop3Char">
    <w:name w:val="Kop 3 Char"/>
    <w:aliases w:val="Heading 3 met nummering Char"/>
    <w:link w:val="Kop3"/>
    <w:rsid w:val="006139E7"/>
    <w:rPr>
      <w:rFonts w:ascii="Arial" w:hAnsi="Arial"/>
      <w:b/>
      <w:color w:val="0076A8"/>
      <w:sz w:val="24"/>
      <w:szCs w:val="22"/>
      <w:lang w:eastAsia="en-US"/>
    </w:rPr>
  </w:style>
  <w:style w:type="character" w:customStyle="1" w:styleId="Kop4Char">
    <w:name w:val="Kop 4 Char"/>
    <w:link w:val="Kop4"/>
    <w:semiHidden/>
    <w:rsid w:val="00C612F9"/>
    <w:rPr>
      <w:rFonts w:ascii="Calibri" w:eastAsia="Times New Roman" w:hAnsi="Calibri" w:cs="Times New Roman"/>
      <w:b/>
      <w:bCs/>
      <w:sz w:val="28"/>
      <w:szCs w:val="28"/>
    </w:rPr>
  </w:style>
  <w:style w:type="character" w:customStyle="1" w:styleId="Kop5Char">
    <w:name w:val="Kop 5 Char"/>
    <w:link w:val="Kop5"/>
    <w:semiHidden/>
    <w:rsid w:val="00C612F9"/>
    <w:rPr>
      <w:rFonts w:ascii="Calibri" w:eastAsia="Times New Roman" w:hAnsi="Calibri" w:cs="Times New Roman"/>
      <w:b/>
      <w:bCs/>
      <w:i/>
      <w:iCs/>
      <w:sz w:val="26"/>
      <w:szCs w:val="26"/>
    </w:rPr>
  </w:style>
  <w:style w:type="character" w:customStyle="1" w:styleId="Kop6Char">
    <w:name w:val="Kop 6 Char"/>
    <w:link w:val="Kop6"/>
    <w:semiHidden/>
    <w:rsid w:val="00C612F9"/>
    <w:rPr>
      <w:rFonts w:ascii="Calibri" w:eastAsia="Times New Roman" w:hAnsi="Calibri" w:cs="Times New Roman"/>
      <w:b/>
      <w:bCs/>
      <w:sz w:val="22"/>
      <w:szCs w:val="22"/>
    </w:rPr>
  </w:style>
  <w:style w:type="character" w:customStyle="1" w:styleId="Kop7Char">
    <w:name w:val="Kop 7 Char"/>
    <w:link w:val="Kop7"/>
    <w:semiHidden/>
    <w:rsid w:val="00C612F9"/>
    <w:rPr>
      <w:rFonts w:ascii="Calibri" w:eastAsia="Times New Roman" w:hAnsi="Calibri" w:cs="Times New Roman"/>
      <w:sz w:val="24"/>
      <w:szCs w:val="24"/>
    </w:rPr>
  </w:style>
  <w:style w:type="character" w:customStyle="1" w:styleId="Kop8Char">
    <w:name w:val="Kop 8 Char"/>
    <w:link w:val="Kop8"/>
    <w:semiHidden/>
    <w:rsid w:val="00C612F9"/>
    <w:rPr>
      <w:rFonts w:ascii="Calibri" w:eastAsia="Times New Roman" w:hAnsi="Calibri" w:cs="Times New Roman"/>
      <w:i/>
      <w:iCs/>
      <w:sz w:val="24"/>
      <w:szCs w:val="24"/>
    </w:rPr>
  </w:style>
  <w:style w:type="character" w:customStyle="1" w:styleId="Kop9Char">
    <w:name w:val="Kop 9 Char"/>
    <w:link w:val="Kop9"/>
    <w:semiHidden/>
    <w:rsid w:val="00C612F9"/>
    <w:rPr>
      <w:rFonts w:ascii="Cambria" w:eastAsia="Times New Roman" w:hAnsi="Cambria" w:cs="Times New Roman"/>
      <w:sz w:val="22"/>
      <w:szCs w:val="22"/>
    </w:rPr>
  </w:style>
  <w:style w:type="paragraph" w:customStyle="1" w:styleId="TitelMemo">
    <w:name w:val="Titel Memo"/>
    <w:basedOn w:val="Standaard"/>
    <w:rsid w:val="008A09B5"/>
    <w:rPr>
      <w:b/>
      <w:color w:val="005F94"/>
    </w:rPr>
  </w:style>
  <w:style w:type="paragraph" w:styleId="Inhopg2">
    <w:name w:val="toc 2"/>
    <w:basedOn w:val="Standaard"/>
    <w:next w:val="Standaard"/>
    <w:autoRedefine/>
    <w:uiPriority w:val="39"/>
    <w:rsid w:val="00BA6D84"/>
    <w:pPr>
      <w:tabs>
        <w:tab w:val="left" w:pos="709"/>
        <w:tab w:val="right" w:pos="9628"/>
      </w:tabs>
      <w:ind w:left="709" w:hanging="709"/>
    </w:pPr>
  </w:style>
  <w:style w:type="paragraph" w:styleId="Inhopg3">
    <w:name w:val="toc 3"/>
    <w:basedOn w:val="Standaard"/>
    <w:next w:val="Standaard"/>
    <w:autoRedefine/>
    <w:uiPriority w:val="39"/>
    <w:rsid w:val="00BA6D84"/>
    <w:pPr>
      <w:tabs>
        <w:tab w:val="left" w:pos="709"/>
        <w:tab w:val="right" w:pos="9628"/>
      </w:tabs>
      <w:ind w:left="709" w:hanging="709"/>
    </w:pPr>
  </w:style>
  <w:style w:type="paragraph" w:customStyle="1" w:styleId="Extratiteltekst">
    <w:name w:val="Extra titeltekst"/>
    <w:basedOn w:val="Standaard"/>
    <w:rsid w:val="006139E7"/>
    <w:rPr>
      <w:b/>
    </w:rPr>
  </w:style>
  <w:style w:type="paragraph" w:customStyle="1" w:styleId="lijstopsommingnummering">
    <w:name w:val="lijstopsomming nummering"/>
    <w:basedOn w:val="Standaard"/>
    <w:qFormat/>
    <w:rsid w:val="006139E7"/>
    <w:pPr>
      <w:numPr>
        <w:numId w:val="10"/>
      </w:numPr>
      <w:tabs>
        <w:tab w:val="left" w:pos="851"/>
      </w:tabs>
    </w:pPr>
  </w:style>
  <w:style w:type="paragraph" w:customStyle="1" w:styleId="Paginanummering">
    <w:name w:val="Paginanummering"/>
    <w:basedOn w:val="Referentie"/>
    <w:qFormat/>
    <w:rsid w:val="006139E7"/>
    <w:pPr>
      <w:framePr w:wrap="around" w:vAnchor="page" w:hAnchor="page" w:y="15423"/>
      <w:jc w:val="center"/>
    </w:pPr>
    <w:rPr>
      <w:b/>
      <w:color w:val="C9E8FB"/>
    </w:rPr>
  </w:style>
  <w:style w:type="paragraph" w:customStyle="1" w:styleId="Heading2kop">
    <w:name w:val="Heading 2 (kop)"/>
    <w:basedOn w:val="Standaard"/>
    <w:qFormat/>
    <w:rsid w:val="006139E7"/>
    <w:rPr>
      <w:b/>
      <w:color w:val="0076A8"/>
      <w:sz w:val="26"/>
    </w:rPr>
  </w:style>
  <w:style w:type="table" w:customStyle="1" w:styleId="SSCTabel">
    <w:name w:val="SSC Tabel"/>
    <w:basedOn w:val="Standaardtabel"/>
    <w:uiPriority w:val="99"/>
    <w:rsid w:val="00C24684"/>
    <w:tblPr>
      <w:tblBorders>
        <w:top w:val="single" w:sz="12" w:space="0" w:color="auto"/>
        <w:left w:val="single" w:sz="12" w:space="0" w:color="auto"/>
        <w:bottom w:val="single" w:sz="12" w:space="0" w:color="auto"/>
        <w:right w:val="single" w:sz="12" w:space="0" w:color="auto"/>
        <w:insideV w:val="single" w:sz="2" w:space="0" w:color="auto"/>
      </w:tblBorders>
    </w:tblPr>
    <w:tblStylePr w:type="firstRow">
      <w:rPr>
        <w:rFonts w:ascii="Arial" w:hAnsi="Arial"/>
        <w:b/>
        <w:color w:val="FFFFFF"/>
      </w:rPr>
      <w:tblPr/>
      <w:tcPr>
        <w:shd w:val="clear" w:color="auto" w:fill="005F94"/>
      </w:tcPr>
    </w:tblStylePr>
  </w:style>
  <w:style w:type="table" w:customStyle="1" w:styleId="SSCTabelUitgebreid">
    <w:name w:val="SSC Tabel Uitgebreid"/>
    <w:basedOn w:val="SSCTabel"/>
    <w:uiPriority w:val="99"/>
    <w:rsid w:val="00C24684"/>
    <w:tblPr>
      <w:tblStyleRowBandSize w:val="1"/>
    </w:tblPr>
    <w:tblStylePr w:type="firstRow">
      <w:rPr>
        <w:rFonts w:ascii="Arial" w:hAnsi="Arial"/>
        <w:b/>
        <w:color w:val="FFFFFF"/>
      </w:rPr>
      <w:tblPr/>
      <w:tcPr>
        <w:tcBorders>
          <w:insideH w:val="nil"/>
          <w:insideV w:val="single" w:sz="4" w:space="0" w:color="auto"/>
        </w:tcBorders>
        <w:shd w:val="clear" w:color="auto" w:fill="005F94"/>
      </w:tcPr>
    </w:tblStylePr>
    <w:tblStylePr w:type="firstCol">
      <w:rPr>
        <w:b w:val="0"/>
      </w:rPr>
    </w:tblStylePr>
    <w:tblStylePr w:type="band1Horz">
      <w:tblPr/>
      <w:tcPr>
        <w:shd w:val="clear" w:color="auto" w:fill="BFD7E4"/>
      </w:tcPr>
    </w:tblStylePr>
  </w:style>
  <w:style w:type="paragraph" w:customStyle="1" w:styleId="SSCTitel">
    <w:name w:val="SSC Titel"/>
    <w:basedOn w:val="Standaard"/>
    <w:rsid w:val="007D4666"/>
    <w:rPr>
      <w:b/>
      <w:color w:val="005F94"/>
      <w:sz w:val="48"/>
    </w:rPr>
  </w:style>
  <w:style w:type="paragraph" w:customStyle="1" w:styleId="SSCTitelMemo">
    <w:name w:val="SSC Titel Memo"/>
    <w:basedOn w:val="Standaard"/>
    <w:rsid w:val="00BA6D84"/>
    <w:rPr>
      <w:b/>
      <w:color w:val="005F94"/>
    </w:rPr>
  </w:style>
  <w:style w:type="paragraph" w:customStyle="1" w:styleId="SSCTussenkop">
    <w:name w:val="SSC Tussenkop"/>
    <w:basedOn w:val="Standaard"/>
    <w:rsid w:val="00926422"/>
    <w:rPr>
      <w:b/>
      <w:color w:val="005F94"/>
      <w:sz w:val="32"/>
      <w:szCs w:val="32"/>
    </w:rPr>
  </w:style>
  <w:style w:type="paragraph" w:customStyle="1" w:styleId="voettekst0">
    <w:name w:val="voettekst"/>
    <w:basedOn w:val="Referentie"/>
    <w:qFormat/>
    <w:rsid w:val="007D4666"/>
    <w:pPr>
      <w:framePr w:wrap="around" w:vAnchor="page" w:hAnchor="page" w:y="15423"/>
      <w:jc w:val="center"/>
    </w:pPr>
    <w:rPr>
      <w:color w:val="005F94"/>
    </w:rPr>
  </w:style>
  <w:style w:type="paragraph" w:customStyle="1" w:styleId="SSCVersie">
    <w:name w:val="SSC Versie"/>
    <w:basedOn w:val="voettekst0"/>
    <w:rsid w:val="007D4666"/>
    <w:pPr>
      <w:framePr w:wrap="around"/>
    </w:pPr>
    <w:rPr>
      <w:noProof/>
      <w:color w:val="CF5200"/>
    </w:rPr>
  </w:style>
  <w:style w:type="character" w:customStyle="1" w:styleId="SSCToelichtingInhoud">
    <w:name w:val="SSC Toelichting Inhoud"/>
    <w:rsid w:val="001D450F"/>
    <w:rPr>
      <w:b/>
      <w:bCs/>
      <w:color w:val="005F94"/>
      <w:sz w:val="32"/>
    </w:rPr>
  </w:style>
  <w:style w:type="paragraph" w:styleId="Lijstalinea">
    <w:name w:val="List Paragraph"/>
    <w:basedOn w:val="Standaard"/>
    <w:uiPriority w:val="34"/>
    <w:rsid w:val="000F728F"/>
    <w:pPr>
      <w:ind w:left="720"/>
      <w:contextualSpacing/>
    </w:pPr>
  </w:style>
  <w:style w:type="paragraph" w:customStyle="1" w:styleId="Heading1titel">
    <w:name w:val="Heading 1 (titel)"/>
    <w:basedOn w:val="Kop1"/>
    <w:link w:val="Heading1titelChar"/>
    <w:qFormat/>
    <w:rsid w:val="009C72F0"/>
    <w:pPr>
      <w:numPr>
        <w:numId w:val="0"/>
      </w:numPr>
    </w:pPr>
  </w:style>
  <w:style w:type="paragraph" w:customStyle="1" w:styleId="Heading3tussenkop">
    <w:name w:val="Heading 3 (tussenkop)"/>
    <w:basedOn w:val="Standaard"/>
    <w:link w:val="Heading3tussenkopChar"/>
    <w:qFormat/>
    <w:rsid w:val="009C72F0"/>
    <w:pPr>
      <w:spacing w:line="240" w:lineRule="auto"/>
    </w:pPr>
    <w:rPr>
      <w:rFonts w:cs="Arial"/>
      <w:b/>
      <w:color w:val="0076A8"/>
      <w:sz w:val="24"/>
      <w:szCs w:val="24"/>
    </w:rPr>
  </w:style>
  <w:style w:type="character" w:customStyle="1" w:styleId="Heading1titelChar">
    <w:name w:val="Heading 1 (titel) Char"/>
    <w:basedOn w:val="Kop1Char"/>
    <w:link w:val="Heading1titel"/>
    <w:rsid w:val="009C72F0"/>
    <w:rPr>
      <w:rFonts w:ascii="Arial" w:hAnsi="Arial"/>
      <w:b/>
      <w:color w:val="0076A8"/>
      <w:sz w:val="32"/>
      <w:szCs w:val="32"/>
      <w:lang w:eastAsia="en-US"/>
    </w:rPr>
  </w:style>
  <w:style w:type="character" w:customStyle="1" w:styleId="Heading3tussenkopChar">
    <w:name w:val="Heading 3 (tussenkop) Char"/>
    <w:basedOn w:val="Standaardalinea-lettertype"/>
    <w:link w:val="Heading3tussenkop"/>
    <w:rsid w:val="009C72F0"/>
    <w:rPr>
      <w:rFonts w:ascii="Arial" w:hAnsi="Arial" w:cs="Arial"/>
      <w:b/>
      <w:color w:val="0076A8"/>
      <w:sz w:val="24"/>
      <w:szCs w:val="24"/>
      <w:lang w:eastAsia="en-US"/>
    </w:rPr>
  </w:style>
  <w:style w:type="paragraph" w:styleId="Geenafstand">
    <w:name w:val="No Spacing"/>
    <w:link w:val="GeenafstandChar"/>
    <w:uiPriority w:val="1"/>
    <w:qFormat/>
    <w:rsid w:val="001B1F7E"/>
    <w:rPr>
      <w:rFonts w:asciiTheme="minorHAnsi" w:eastAsiaTheme="minorEastAsia" w:hAnsiTheme="minorHAnsi" w:cstheme="minorBidi"/>
      <w:sz w:val="22"/>
      <w:szCs w:val="22"/>
    </w:rPr>
  </w:style>
  <w:style w:type="character" w:customStyle="1" w:styleId="GeenafstandChar">
    <w:name w:val="Geen afstand Char"/>
    <w:basedOn w:val="Standaardalinea-lettertype"/>
    <w:link w:val="Geenafstand"/>
    <w:uiPriority w:val="1"/>
    <w:rsid w:val="001B1F7E"/>
    <w:rPr>
      <w:rFonts w:asciiTheme="minorHAnsi" w:eastAsiaTheme="minorEastAsia" w:hAnsiTheme="minorHAnsi" w:cstheme="minorBidi"/>
      <w:sz w:val="22"/>
      <w:szCs w:val="22"/>
    </w:rPr>
  </w:style>
  <w:style w:type="character" w:styleId="Hyperlink">
    <w:name w:val="Hyperlink"/>
    <w:basedOn w:val="Standaardalinea-lettertype"/>
    <w:uiPriority w:val="99"/>
    <w:unhideWhenUsed/>
    <w:rsid w:val="007D21F3"/>
    <w:rPr>
      <w:color w:val="0000FF" w:themeColor="hyperlink"/>
      <w:u w:val="single"/>
    </w:rPr>
  </w:style>
  <w:style w:type="table" w:styleId="Rastertabel7kleurrijk-Accent1">
    <w:name w:val="Grid Table 7 Colorful Accent 1"/>
    <w:basedOn w:val="Standaardtabel"/>
    <w:uiPriority w:val="52"/>
    <w:rsid w:val="007D21F3"/>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Rastertabel5donker-Accent1">
    <w:name w:val="Grid Table 5 Dark Accent 1"/>
    <w:basedOn w:val="Standaardtabel"/>
    <w:uiPriority w:val="50"/>
    <w:rsid w:val="007D21F3"/>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styleId="Titel">
    <w:name w:val="Title"/>
    <w:basedOn w:val="Standaard"/>
    <w:next w:val="Standaard"/>
    <w:link w:val="TitelChar"/>
    <w:uiPriority w:val="10"/>
    <w:rsid w:val="00854A6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854A6F"/>
    <w:rPr>
      <w:rFonts w:asciiTheme="majorHAnsi" w:eastAsiaTheme="majorEastAsia" w:hAnsiTheme="majorHAnsi" w:cstheme="majorBidi"/>
      <w:spacing w:val="-10"/>
      <w:kern w:val="28"/>
      <w:sz w:val="56"/>
      <w:szCs w:val="56"/>
    </w:rPr>
  </w:style>
  <w:style w:type="paragraph" w:styleId="Ondertitel">
    <w:name w:val="Subtitle"/>
    <w:basedOn w:val="Standaard"/>
    <w:next w:val="Standaard"/>
    <w:link w:val="OndertitelChar"/>
    <w:uiPriority w:val="11"/>
    <w:rsid w:val="00854A6F"/>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OndertitelChar">
    <w:name w:val="Ondertitel Char"/>
    <w:basedOn w:val="Standaardalinea-lettertype"/>
    <w:link w:val="Ondertitel"/>
    <w:uiPriority w:val="11"/>
    <w:rsid w:val="00854A6F"/>
    <w:rPr>
      <w:rFonts w:asciiTheme="minorHAnsi" w:eastAsiaTheme="majorEastAsia" w:hAnsiTheme="minorHAnsi" w:cstheme="majorBidi"/>
      <w:color w:val="595959" w:themeColor="text1" w:themeTint="A6"/>
      <w:spacing w:val="15"/>
      <w:sz w:val="28"/>
      <w:szCs w:val="28"/>
    </w:rPr>
  </w:style>
  <w:style w:type="paragraph" w:styleId="Citaat">
    <w:name w:val="Quote"/>
    <w:basedOn w:val="Standaard"/>
    <w:next w:val="Standaard"/>
    <w:link w:val="CitaatChar"/>
    <w:uiPriority w:val="29"/>
    <w:rsid w:val="00854A6F"/>
    <w:pPr>
      <w:spacing w:before="160" w:after="160"/>
      <w:jc w:val="center"/>
    </w:pPr>
    <w:rPr>
      <w:i/>
      <w:iCs/>
      <w:color w:val="404040" w:themeColor="text1" w:themeTint="BF"/>
    </w:rPr>
  </w:style>
  <w:style w:type="character" w:customStyle="1" w:styleId="CitaatChar">
    <w:name w:val="Citaat Char"/>
    <w:basedOn w:val="Standaardalinea-lettertype"/>
    <w:link w:val="Citaat"/>
    <w:uiPriority w:val="29"/>
    <w:rsid w:val="00854A6F"/>
    <w:rPr>
      <w:i/>
      <w:iCs/>
      <w:color w:val="404040" w:themeColor="text1" w:themeTint="BF"/>
    </w:rPr>
  </w:style>
  <w:style w:type="character" w:styleId="Intensievebenadrukking">
    <w:name w:val="Intense Emphasis"/>
    <w:basedOn w:val="Standaardalinea-lettertype"/>
    <w:uiPriority w:val="21"/>
    <w:rsid w:val="00854A6F"/>
    <w:rPr>
      <w:i/>
      <w:iCs/>
      <w:color w:val="365F91" w:themeColor="accent1" w:themeShade="BF"/>
    </w:rPr>
  </w:style>
  <w:style w:type="paragraph" w:styleId="Duidelijkcitaat">
    <w:name w:val="Intense Quote"/>
    <w:basedOn w:val="Standaard"/>
    <w:next w:val="Standaard"/>
    <w:link w:val="DuidelijkcitaatChar"/>
    <w:uiPriority w:val="30"/>
    <w:rsid w:val="00854A6F"/>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DuidelijkcitaatChar">
    <w:name w:val="Duidelijk citaat Char"/>
    <w:basedOn w:val="Standaardalinea-lettertype"/>
    <w:link w:val="Duidelijkcitaat"/>
    <w:uiPriority w:val="30"/>
    <w:rsid w:val="00854A6F"/>
    <w:rPr>
      <w:i/>
      <w:iCs/>
      <w:color w:val="365F91" w:themeColor="accent1" w:themeShade="BF"/>
    </w:rPr>
  </w:style>
  <w:style w:type="character" w:styleId="Intensieveverwijzing">
    <w:name w:val="Intense Reference"/>
    <w:basedOn w:val="Standaardalinea-lettertype"/>
    <w:uiPriority w:val="32"/>
    <w:rsid w:val="00854A6F"/>
    <w:rPr>
      <w:b/>
      <w:bCs/>
      <w:smallCaps/>
      <w:color w:val="365F91" w:themeColor="accent1" w:themeShade="BF"/>
      <w:spacing w:val="5"/>
    </w:rPr>
  </w:style>
  <w:style w:type="character" w:styleId="Tekstvantijdelijkeaanduiding">
    <w:name w:val="Placeholder Text"/>
    <w:basedOn w:val="Standaardalinea-lettertype"/>
    <w:uiPriority w:val="99"/>
    <w:semiHidden/>
    <w:rsid w:val="00B42CEF"/>
    <w:rPr>
      <w:color w:val="666666"/>
    </w:rPr>
  </w:style>
  <w:style w:type="paragraph" w:styleId="Voetnoottekst">
    <w:name w:val="footnote text"/>
    <w:basedOn w:val="Standaard"/>
    <w:link w:val="VoetnoottekstChar"/>
    <w:semiHidden/>
    <w:unhideWhenUsed/>
    <w:rsid w:val="00DD0305"/>
    <w:pPr>
      <w:spacing w:line="240" w:lineRule="auto"/>
    </w:pPr>
  </w:style>
  <w:style w:type="character" w:customStyle="1" w:styleId="VoetnoottekstChar">
    <w:name w:val="Voetnoottekst Char"/>
    <w:basedOn w:val="Standaardalinea-lettertype"/>
    <w:link w:val="Voetnoottekst"/>
    <w:semiHidden/>
    <w:rsid w:val="00DD0305"/>
  </w:style>
  <w:style w:type="character" w:styleId="Voetnootmarkering">
    <w:name w:val="footnote reference"/>
    <w:basedOn w:val="Standaardalinea-lettertype"/>
    <w:semiHidden/>
    <w:unhideWhenUsed/>
    <w:rsid w:val="00DD0305"/>
    <w:rPr>
      <w:vertAlign w:val="superscript"/>
    </w:rPr>
  </w:style>
  <w:style w:type="paragraph" w:styleId="Revisie">
    <w:name w:val="Revision"/>
    <w:hidden/>
    <w:uiPriority w:val="99"/>
    <w:semiHidden/>
    <w:rsid w:val="00B6114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3" Type="http://schemas.openxmlformats.org/officeDocument/2006/relationships/image" Target="media/image2.png"/><Relationship Id="rId2" Type="http://schemas.openxmlformats.org/officeDocument/2006/relationships/image" Target="cid:image002.png@01D70440.8FFFC100" TargetMode="External"/><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264466B5DA28784387466A8152133690" ma:contentTypeVersion="3" ma:contentTypeDescription="Een nieuw document maken." ma:contentTypeScope="" ma:versionID="c4f609e2915e95d2ca3d63bc548c3214">
  <xsd:schema xmlns:xsd="http://www.w3.org/2001/XMLSchema" xmlns:xs="http://www.w3.org/2001/XMLSchema" xmlns:p="http://schemas.microsoft.com/office/2006/metadata/properties" xmlns:ns2="4aa2babf-0e60-4976-b455-533e1aac5db7" targetNamespace="http://schemas.microsoft.com/office/2006/metadata/properties" ma:root="true" ma:fieldsID="0df56b0d1f3c4c743a699c96ede00f39" ns2:_="">
    <xsd:import namespace="4aa2babf-0e60-4976-b455-533e1aac5db7"/>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aa2babf-0e60-4976-b455-533e1aac5db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F586629-AE00-475E-A377-6C216057BF35}">
  <ds:schemaRefs>
    <ds:schemaRef ds:uri="http://schemas.openxmlformats.org/package/2006/metadata/core-properties"/>
    <ds:schemaRef ds:uri="http://schemas.microsoft.com/office/2006/metadata/properties"/>
    <ds:schemaRef ds:uri="4aa2babf-0e60-4976-b455-533e1aac5db7"/>
    <ds:schemaRef ds:uri="http://schemas.microsoft.com/office/2006/documentManagement/types"/>
    <ds:schemaRef ds:uri="http://purl.org/dc/dcmitype/"/>
    <ds:schemaRef ds:uri="http://purl.org/dc/terms/"/>
    <ds:schemaRef ds:uri="http://purl.org/dc/elements/1.1/"/>
    <ds:schemaRef ds:uri="http://schemas.microsoft.com/office/infopath/2007/PartnerControls"/>
    <ds:schemaRef ds:uri="http://www.w3.org/XML/1998/namespace"/>
  </ds:schemaRefs>
</ds:datastoreItem>
</file>

<file path=customXml/itemProps2.xml><?xml version="1.0" encoding="utf-8"?>
<ds:datastoreItem xmlns:ds="http://schemas.openxmlformats.org/officeDocument/2006/customXml" ds:itemID="{7607F4C3-0574-49D3-836C-BFC887E173F8}">
  <ds:schemaRefs>
    <ds:schemaRef ds:uri="http://schemas.openxmlformats.org/officeDocument/2006/bibliography"/>
  </ds:schemaRefs>
</ds:datastoreItem>
</file>

<file path=customXml/itemProps3.xml><?xml version="1.0" encoding="utf-8"?>
<ds:datastoreItem xmlns:ds="http://schemas.openxmlformats.org/officeDocument/2006/customXml" ds:itemID="{492F43A1-A784-4CE2-8287-9E9B13EB3C96}"/>
</file>

<file path=customXml/itemProps4.xml><?xml version="1.0" encoding="utf-8"?>
<ds:datastoreItem xmlns:ds="http://schemas.openxmlformats.org/officeDocument/2006/customXml" ds:itemID="{488C61C7-761B-4873-87FD-63347F67A94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262</Words>
  <Characters>1452</Characters>
  <Application>Microsoft Office Word</Application>
  <DocSecurity>0</DocSecurity>
  <Lines>12</Lines>
  <Paragraphs>3</Paragraphs>
  <ScaleCrop>false</ScaleCrop>
  <Company/>
  <LinksUpToDate>false</LinksUpToDate>
  <CharactersWithSpaces>1711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Jarno van Dijkhuizen</dc:creator>
  <cp:keywords/>
  <dc:description/>
  <cp:lastModifiedBy>Astrid Ekker</cp:lastModifiedBy>
  <cp:revision>31</cp:revision>
  <cp:lastPrinted>2019-01-04T09:57:00Z</cp:lastPrinted>
  <dcterms:created xsi:type="dcterms:W3CDTF">2024-10-22T13:54:00Z</dcterms:created>
  <dcterms:modified xsi:type="dcterms:W3CDTF">2025-10-15T11:11:00Z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0x010100264466B5DA28784387466A8152133690</vt:lpwstr>
  </property>
  <property fmtid="{D5CDD505-2E9C-101B-9397-08002B2CF9AE}" pid="3" name="_dlc_DocIdItemGuid">
    <vt:lpwstr>fdf4309d-5b87-4b51-be33-62cad72f61af</vt:lpwstr>
  </property>
  <property fmtid="{D5CDD505-2E9C-101B-9397-08002B2CF9AE}" pid="4" name="MediaServiceImageTags">
    <vt:lpwstr/>
  </property>
</Properties>
</file>